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2AB676" w14:textId="7D5416D2" w:rsid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1DFC834E" w14:textId="7B461B7A" w:rsidR="00DB7330" w:rsidRDefault="00DB733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4B9916D9" w14:textId="77777777" w:rsidR="00DB7330" w:rsidRPr="007A23E0" w:rsidRDefault="00DB733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01A67016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tbl>
      <w:tblPr>
        <w:tblStyle w:val="aff0"/>
        <w:tblpPr w:leftFromText="180" w:rightFromText="180" w:vertAnchor="text" w:horzAnchor="margin" w:tblpXSpec="right" w:tblpY="1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4"/>
      </w:tblGrid>
      <w:tr w:rsidR="00DB7330" w:rsidRPr="00366915" w14:paraId="2C59571C" w14:textId="77777777" w:rsidTr="00DB7330">
        <w:trPr>
          <w:trHeight w:val="1843"/>
        </w:trPr>
        <w:tc>
          <w:tcPr>
            <w:tcW w:w="5240" w:type="dxa"/>
          </w:tcPr>
          <w:p w14:paraId="4B0E62AA" w14:textId="77777777" w:rsidR="00DB7330" w:rsidRPr="00DB7330" w:rsidRDefault="00DB7330" w:rsidP="00C0005C">
            <w:pPr>
              <w:widowControl w:val="0"/>
              <w:spacing w:after="125" w:line="256" w:lineRule="auto"/>
              <w:ind w:left="2" w:hanging="2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DB7330">
              <w:rPr>
                <w:rFonts w:ascii="Times New Roman" w:hAnsi="Times New Roman" w:cs="Times New Roman"/>
                <w:lang w:val="ru-RU"/>
              </w:rPr>
              <w:t>ПРИНЯТО</w:t>
            </w:r>
          </w:p>
          <w:p w14:paraId="01EBF9D0" w14:textId="77777777" w:rsidR="00DB7330" w:rsidRPr="00DB7330" w:rsidRDefault="00DB7330" w:rsidP="00C0005C">
            <w:pPr>
              <w:widowControl w:val="0"/>
              <w:spacing w:after="125" w:line="256" w:lineRule="auto"/>
              <w:ind w:left="2" w:hanging="2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DB7330">
              <w:rPr>
                <w:rFonts w:ascii="Times New Roman" w:hAnsi="Times New Roman" w:cs="Times New Roman"/>
                <w:lang w:val="ru-RU"/>
              </w:rPr>
              <w:t>решением ШМС</w:t>
            </w:r>
          </w:p>
          <w:p w14:paraId="54DB632C" w14:textId="77777777" w:rsidR="00DB7330" w:rsidRPr="00366915" w:rsidRDefault="00DB7330" w:rsidP="00C0005C">
            <w:pPr>
              <w:widowControl w:val="0"/>
              <w:spacing w:after="125" w:line="256" w:lineRule="auto"/>
              <w:ind w:left="2" w:hanging="2"/>
              <w:contextualSpacing/>
              <w:rPr>
                <w:rFonts w:ascii="Times New Roman" w:hAnsi="Times New Roman" w:cs="Times New Roman"/>
                <w:u w:val="single"/>
              </w:rPr>
            </w:pPr>
            <w:r w:rsidRPr="00DB7330">
              <w:rPr>
                <w:rFonts w:ascii="Times New Roman" w:hAnsi="Times New Roman" w:cs="Times New Roman"/>
                <w:lang w:val="ru-RU"/>
              </w:rPr>
              <w:t xml:space="preserve">Протокол № </w:t>
            </w:r>
            <w:r w:rsidRPr="00DB7330">
              <w:rPr>
                <w:rFonts w:ascii="Times New Roman" w:hAnsi="Times New Roman" w:cs="Times New Roman"/>
                <w:u w:val="single"/>
                <w:lang w:val="ru-RU"/>
              </w:rPr>
              <w:t xml:space="preserve">1 от  29.08. </w:t>
            </w:r>
            <w:r w:rsidRPr="00366915">
              <w:rPr>
                <w:rFonts w:ascii="Times New Roman" w:hAnsi="Times New Roman" w:cs="Times New Roman"/>
                <w:u w:val="single"/>
              </w:rPr>
              <w:t>2022г.</w:t>
            </w:r>
          </w:p>
          <w:p w14:paraId="7F787B2E" w14:textId="77777777" w:rsidR="00DB7330" w:rsidRPr="00366915" w:rsidRDefault="00DB7330" w:rsidP="00C0005C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</w:rPr>
            </w:pPr>
          </w:p>
          <w:p w14:paraId="4C1A8FA4" w14:textId="77777777" w:rsidR="00DB7330" w:rsidRPr="00366915" w:rsidRDefault="00DB7330" w:rsidP="00C0005C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</w:rPr>
            </w:pPr>
          </w:p>
          <w:p w14:paraId="32057134" w14:textId="77777777" w:rsidR="00DB7330" w:rsidRPr="00366915" w:rsidRDefault="00DB7330" w:rsidP="00C0005C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104" w:type="dxa"/>
          </w:tcPr>
          <w:p w14:paraId="15D49D94" w14:textId="77777777" w:rsidR="00DB7330" w:rsidRPr="00DB7330" w:rsidRDefault="00DB7330" w:rsidP="00C0005C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DB7330">
              <w:rPr>
                <w:rFonts w:ascii="Times New Roman" w:hAnsi="Times New Roman" w:cs="Times New Roman"/>
                <w:lang w:val="ru-RU"/>
              </w:rPr>
              <w:t xml:space="preserve">               СОГЛАСОВАНО</w:t>
            </w:r>
          </w:p>
          <w:p w14:paraId="18ADE766" w14:textId="77777777" w:rsidR="00DB7330" w:rsidRPr="00DB7330" w:rsidRDefault="00DB7330" w:rsidP="00C0005C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DB7330">
              <w:rPr>
                <w:rFonts w:ascii="Times New Roman" w:hAnsi="Times New Roman" w:cs="Times New Roman"/>
                <w:lang w:val="ru-RU"/>
              </w:rPr>
              <w:t>с заместителем директора по УВР</w:t>
            </w:r>
          </w:p>
          <w:p w14:paraId="6292E31C" w14:textId="77777777" w:rsidR="00DB7330" w:rsidRPr="00366915" w:rsidRDefault="00DB7330" w:rsidP="00C0005C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</w:rPr>
            </w:pPr>
            <w:r w:rsidRPr="00366915">
              <w:rPr>
                <w:rFonts w:ascii="Times New Roman" w:hAnsi="Times New Roman" w:cs="Times New Roman"/>
              </w:rPr>
              <w:t>__________/Магомедова П.С. /</w:t>
            </w:r>
          </w:p>
          <w:p w14:paraId="381F85B6" w14:textId="77777777" w:rsidR="00DB7330" w:rsidRPr="00366915" w:rsidRDefault="00DB7330" w:rsidP="00C0005C">
            <w:pPr>
              <w:widowControl w:val="0"/>
              <w:spacing w:after="125"/>
              <w:ind w:left="2" w:hanging="2"/>
              <w:contextualSpacing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14:paraId="6926BDB4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0E489612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11B1EA03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716B34C7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38D49F45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4FEEDFF9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1A133F5B" w14:textId="2C5281C8" w:rsid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7449909F" w14:textId="453E2217" w:rsidR="00DB7330" w:rsidRDefault="00DB733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7BAEAFC8" w14:textId="779A8D47" w:rsidR="00DB7330" w:rsidRDefault="00DB733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7F2AE648" w14:textId="77777777" w:rsidR="00DB7330" w:rsidRPr="007A23E0" w:rsidRDefault="00DB733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6F724F1C" w14:textId="77777777" w:rsidR="007A23E0" w:rsidRPr="007A23E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</w:p>
    <w:p w14:paraId="0F51E933" w14:textId="383550CE" w:rsidR="007A23E0" w:rsidRPr="00DB7330" w:rsidRDefault="007A23E0" w:rsidP="007A23E0">
      <w:pPr>
        <w:spacing w:after="36" w:line="256" w:lineRule="auto"/>
        <w:ind w:right="1341"/>
        <w:jc w:val="center"/>
        <w:rPr>
          <w:rFonts w:ascii="Times New Roman" w:eastAsia="Times New Roman" w:hAnsi="Times New Roman" w:cs="Times New Roman"/>
          <w:color w:val="000000"/>
          <w:sz w:val="32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 </w:t>
      </w:r>
      <w:r w:rsidR="00DB7330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                 </w:t>
      </w:r>
      <w:r w:rsidRPr="00DB7330">
        <w:rPr>
          <w:rFonts w:ascii="Times New Roman" w:eastAsia="Times New Roman" w:hAnsi="Times New Roman" w:cs="Times New Roman"/>
          <w:b/>
          <w:color w:val="000000"/>
          <w:sz w:val="32"/>
          <w:lang w:val="ru-RU"/>
        </w:rPr>
        <w:t>РАБОЧАЯ ПРОГРАММА</w:t>
      </w:r>
    </w:p>
    <w:p w14:paraId="546BFF1A" w14:textId="2361A244" w:rsidR="007A23E0" w:rsidRPr="00DB7330" w:rsidRDefault="007A23E0" w:rsidP="007A23E0">
      <w:pPr>
        <w:spacing w:after="0" w:line="372" w:lineRule="auto"/>
        <w:ind w:left="772" w:right="3457" w:hanging="10"/>
        <w:jc w:val="center"/>
        <w:rPr>
          <w:rFonts w:ascii="Times New Roman" w:eastAsia="Times New Roman" w:hAnsi="Times New Roman" w:cs="Times New Roman"/>
          <w:color w:val="000000"/>
          <w:sz w:val="32"/>
          <w:lang w:val="ru-RU"/>
        </w:rPr>
      </w:pPr>
      <w:r w:rsidRPr="00DB7330">
        <w:rPr>
          <w:rFonts w:ascii="Times New Roman" w:eastAsia="Times New Roman" w:hAnsi="Times New Roman" w:cs="Times New Roman"/>
          <w:color w:val="000000"/>
          <w:sz w:val="32"/>
          <w:lang w:val="ru-RU"/>
        </w:rPr>
        <w:t xml:space="preserve">                     </w:t>
      </w:r>
      <w:r w:rsidR="00DB7330">
        <w:rPr>
          <w:rFonts w:ascii="Times New Roman" w:eastAsia="Times New Roman" w:hAnsi="Times New Roman" w:cs="Times New Roman"/>
          <w:color w:val="000000"/>
          <w:sz w:val="32"/>
          <w:lang w:val="ru-RU"/>
        </w:rPr>
        <w:t xml:space="preserve"> </w:t>
      </w:r>
      <w:r w:rsidRPr="00DB7330">
        <w:rPr>
          <w:rFonts w:ascii="Times New Roman" w:eastAsia="Times New Roman" w:hAnsi="Times New Roman" w:cs="Times New Roman"/>
          <w:color w:val="000000"/>
          <w:sz w:val="32"/>
          <w:lang w:val="ru-RU"/>
        </w:rPr>
        <w:t xml:space="preserve"> </w:t>
      </w:r>
      <w:r w:rsidR="00DB7330">
        <w:rPr>
          <w:rFonts w:ascii="Times New Roman" w:eastAsia="Times New Roman" w:hAnsi="Times New Roman" w:cs="Times New Roman"/>
          <w:color w:val="000000"/>
          <w:sz w:val="32"/>
          <w:lang w:val="ru-RU"/>
        </w:rPr>
        <w:t xml:space="preserve">      </w:t>
      </w:r>
      <w:r w:rsidRPr="00DB7330">
        <w:rPr>
          <w:rFonts w:ascii="Times New Roman" w:eastAsia="Times New Roman" w:hAnsi="Times New Roman" w:cs="Times New Roman"/>
          <w:color w:val="000000"/>
          <w:sz w:val="32"/>
          <w:lang w:val="ru-RU"/>
        </w:rPr>
        <w:t>учебного предмета</w:t>
      </w:r>
    </w:p>
    <w:p w14:paraId="7429DB69" w14:textId="22A0A68C" w:rsidR="00DB7330" w:rsidRPr="00DB7330" w:rsidRDefault="007A23E0" w:rsidP="00DB7330">
      <w:pPr>
        <w:spacing w:after="0" w:line="264" w:lineRule="auto"/>
        <w:ind w:left="10" w:right="1159" w:hanging="10"/>
        <w:rPr>
          <w:rFonts w:ascii="Times New Roman" w:eastAsia="Times New Roman" w:hAnsi="Times New Roman" w:cs="Times New Roman"/>
          <w:color w:val="000000"/>
          <w:sz w:val="32"/>
          <w:lang w:val="ru-RU"/>
        </w:rPr>
      </w:pPr>
      <w:r w:rsidRPr="00DB7330">
        <w:rPr>
          <w:rFonts w:ascii="Times New Roman" w:eastAsia="Times New Roman" w:hAnsi="Times New Roman" w:cs="Times New Roman"/>
          <w:color w:val="000000"/>
          <w:sz w:val="32"/>
          <w:lang w:val="ru-RU"/>
        </w:rPr>
        <w:t xml:space="preserve">                         </w:t>
      </w:r>
      <w:r w:rsidR="00DB7330">
        <w:rPr>
          <w:rFonts w:ascii="Times New Roman" w:eastAsia="Times New Roman" w:hAnsi="Times New Roman" w:cs="Times New Roman"/>
          <w:color w:val="000000"/>
          <w:sz w:val="32"/>
          <w:lang w:val="ru-RU"/>
        </w:rPr>
        <w:t xml:space="preserve">                   </w:t>
      </w:r>
      <w:r w:rsidRPr="00DB7330">
        <w:rPr>
          <w:rFonts w:ascii="Times New Roman" w:eastAsia="Times New Roman" w:hAnsi="Times New Roman" w:cs="Times New Roman"/>
          <w:color w:val="000000"/>
          <w:sz w:val="32"/>
          <w:lang w:val="ru-RU"/>
        </w:rPr>
        <w:t>«Литературное чтение»</w:t>
      </w:r>
    </w:p>
    <w:p w14:paraId="30DA8499" w14:textId="2B0218D4" w:rsidR="007A23E0" w:rsidRPr="00DB7330" w:rsidRDefault="00DB7330" w:rsidP="00DB7330">
      <w:pPr>
        <w:spacing w:after="0" w:line="264" w:lineRule="auto"/>
        <w:ind w:left="10" w:right="1159" w:hanging="10"/>
        <w:rPr>
          <w:rFonts w:ascii="Times New Roman" w:eastAsia="Times New Roman" w:hAnsi="Times New Roman" w:cs="Times New Roman"/>
          <w:color w:val="000000"/>
          <w:sz w:val="32"/>
          <w:lang w:val="ru-RU"/>
        </w:rPr>
      </w:pPr>
      <w:r w:rsidRPr="00DB7330">
        <w:rPr>
          <w:rFonts w:ascii="Times New Roman" w:eastAsia="Times New Roman" w:hAnsi="Times New Roman" w:cs="Times New Roman"/>
          <w:color w:val="000000"/>
          <w:sz w:val="32"/>
          <w:lang w:val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32"/>
          <w:lang w:val="ru-RU"/>
        </w:rPr>
        <w:t xml:space="preserve">                </w:t>
      </w:r>
      <w:r w:rsidR="007A23E0" w:rsidRPr="00DB7330">
        <w:rPr>
          <w:rFonts w:ascii="Times New Roman" w:eastAsia="Times New Roman" w:hAnsi="Times New Roman" w:cs="Times New Roman"/>
          <w:color w:val="000000"/>
          <w:sz w:val="32"/>
          <w:lang w:val="ru-RU"/>
        </w:rPr>
        <w:t>для 1 класса начального общего образования</w:t>
      </w:r>
    </w:p>
    <w:p w14:paraId="13541724" w14:textId="06AF23DA" w:rsidR="007A23E0" w:rsidRPr="00DB7330" w:rsidRDefault="00DB7330" w:rsidP="00DB7330">
      <w:pPr>
        <w:spacing w:after="2070" w:line="264" w:lineRule="auto"/>
        <w:ind w:left="10" w:right="1154" w:hanging="10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32"/>
          <w:lang w:val="ru-RU"/>
        </w:rPr>
        <w:t xml:space="preserve">            </w:t>
      </w:r>
      <w:r w:rsidR="007A23E0" w:rsidRPr="00DB7330">
        <w:rPr>
          <w:rFonts w:ascii="Times New Roman" w:eastAsia="Times New Roman" w:hAnsi="Times New Roman" w:cs="Times New Roman"/>
          <w:color w:val="000000"/>
          <w:sz w:val="32"/>
          <w:lang w:val="ru-RU"/>
        </w:rPr>
        <w:t>на 2022-2023 учебный год</w:t>
      </w:r>
    </w:p>
    <w:p w14:paraId="1C087774" w14:textId="77777777" w:rsidR="007A23E0" w:rsidRPr="00DB733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0BDB5989" w14:textId="2BD16459" w:rsidR="007A23E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1B037E7B" w14:textId="7017E77B" w:rsidR="00DB7330" w:rsidRDefault="00DB733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60185FBB" w14:textId="221D6120" w:rsidR="00DB7330" w:rsidRDefault="00DB733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5C23DA72" w14:textId="66802EBD" w:rsidR="00DB7330" w:rsidRDefault="00DB733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5E8DF501" w14:textId="06FD1A3B" w:rsidR="00DB7330" w:rsidRDefault="00DB733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36E40E5E" w14:textId="66080A2E" w:rsidR="00DB7330" w:rsidRDefault="00DB733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5D7B8557" w14:textId="66B73365" w:rsidR="00DB7330" w:rsidRDefault="00DB733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1D3B8CE6" w14:textId="77777777" w:rsidR="00DB7330" w:rsidRPr="00DB7330" w:rsidRDefault="00DB733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79069FAD" w14:textId="77777777" w:rsidR="007A23E0" w:rsidRPr="00DB733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77EE419E" w14:textId="77777777" w:rsidR="00DB7330" w:rsidRDefault="00DB7330" w:rsidP="00DB7330">
      <w:pPr>
        <w:rPr>
          <w:sz w:val="17"/>
          <w:szCs w:val="17"/>
        </w:rPr>
      </w:pPr>
    </w:p>
    <w:p w14:paraId="0A58468F" w14:textId="77777777" w:rsidR="00DB7330" w:rsidRDefault="00DB7330" w:rsidP="00DB7330">
      <w:pPr>
        <w:tabs>
          <w:tab w:val="left" w:pos="3828"/>
        </w:tabs>
        <w:rPr>
          <w:sz w:val="17"/>
          <w:szCs w:val="17"/>
        </w:rPr>
      </w:pPr>
      <w:r>
        <w:rPr>
          <w:sz w:val="17"/>
          <w:szCs w:val="17"/>
        </w:rPr>
        <w:tab/>
      </w:r>
    </w:p>
    <w:p w14:paraId="77978EAC" w14:textId="77777777" w:rsidR="00DB7330" w:rsidRPr="00DB7330" w:rsidRDefault="00DB7330" w:rsidP="00DB7330">
      <w:pPr>
        <w:tabs>
          <w:tab w:val="left" w:pos="8624"/>
        </w:tabs>
        <w:spacing w:after="125"/>
        <w:ind w:left="2" w:hanging="2"/>
        <w:contextualSpacing/>
        <w:jc w:val="center"/>
        <w:rPr>
          <w:rFonts w:ascii="Times New Roman" w:hAnsi="Times New Roman" w:cs="Times New Roman"/>
          <w:lang w:val="ru-RU"/>
        </w:rPr>
      </w:pPr>
      <w:r>
        <w:rPr>
          <w:sz w:val="17"/>
          <w:szCs w:val="17"/>
        </w:rPr>
        <w:tab/>
      </w:r>
      <w:r w:rsidRPr="00DB7330">
        <w:rPr>
          <w:rFonts w:ascii="Times New Roman" w:hAnsi="Times New Roman" w:cs="Times New Roman"/>
          <w:u w:val="thick"/>
          <w:lang w:val="ru-RU"/>
        </w:rPr>
        <w:t>Составитель</w:t>
      </w:r>
      <w:r w:rsidRPr="00DB7330">
        <w:rPr>
          <w:rFonts w:ascii="Times New Roman" w:hAnsi="Times New Roman" w:cs="Times New Roman"/>
          <w:spacing w:val="-4"/>
          <w:u w:val="thick"/>
          <w:lang w:val="ru-RU"/>
        </w:rPr>
        <w:t xml:space="preserve"> </w:t>
      </w:r>
      <w:r w:rsidRPr="00DB7330">
        <w:rPr>
          <w:rFonts w:ascii="Times New Roman" w:hAnsi="Times New Roman" w:cs="Times New Roman"/>
          <w:u w:val="thick"/>
          <w:lang w:val="ru-RU"/>
        </w:rPr>
        <w:t>программы:</w:t>
      </w:r>
      <w:r w:rsidRPr="00DB7330">
        <w:rPr>
          <w:rFonts w:ascii="Times New Roman" w:hAnsi="Times New Roman" w:cs="Times New Roman"/>
          <w:u w:val="thick"/>
          <w:lang w:val="ru-RU"/>
        </w:rPr>
        <w:tab/>
      </w:r>
    </w:p>
    <w:p w14:paraId="0C495B91" w14:textId="77777777" w:rsidR="00DB7330" w:rsidRPr="00DB7330" w:rsidRDefault="00DB7330" w:rsidP="00DB7330">
      <w:pPr>
        <w:spacing w:after="125"/>
        <w:ind w:left="2" w:hanging="2"/>
        <w:contextualSpacing/>
        <w:jc w:val="center"/>
        <w:rPr>
          <w:rFonts w:ascii="Times New Roman" w:hAnsi="Times New Roman" w:cs="Times New Roman"/>
          <w:lang w:val="ru-RU"/>
        </w:rPr>
      </w:pPr>
      <w:r w:rsidRPr="00DB7330">
        <w:rPr>
          <w:rFonts w:ascii="Times New Roman" w:hAnsi="Times New Roman" w:cs="Times New Roman"/>
          <w:lang w:val="ru-RU"/>
        </w:rPr>
        <w:t>(Ф.И.О. учителя, составившего рабочую программу)</w:t>
      </w:r>
    </w:p>
    <w:p w14:paraId="754A7F8C" w14:textId="77777777" w:rsidR="00DB7330" w:rsidRPr="00DB7330" w:rsidRDefault="00DB7330" w:rsidP="00DB7330">
      <w:pPr>
        <w:spacing w:after="125" w:line="256" w:lineRule="auto"/>
        <w:ind w:left="2" w:right="86" w:hanging="2"/>
        <w:jc w:val="center"/>
        <w:rPr>
          <w:rFonts w:ascii="Times New Roman" w:hAnsi="Times New Roman" w:cs="Times New Roman"/>
          <w:lang w:val="ru-RU"/>
        </w:rPr>
      </w:pPr>
    </w:p>
    <w:p w14:paraId="460C0EB4" w14:textId="77777777" w:rsidR="00DB7330" w:rsidRPr="00DB7330" w:rsidRDefault="00DB7330" w:rsidP="00DB7330">
      <w:pPr>
        <w:tabs>
          <w:tab w:val="left" w:pos="3744"/>
        </w:tabs>
        <w:spacing w:after="125"/>
        <w:ind w:left="2" w:right="111" w:hanging="2"/>
        <w:contextualSpacing/>
        <w:jc w:val="center"/>
        <w:rPr>
          <w:rFonts w:ascii="Times New Roman" w:hAnsi="Times New Roman" w:cs="Times New Roman"/>
          <w:iCs/>
          <w:lang w:val="ru-RU"/>
        </w:rPr>
      </w:pPr>
    </w:p>
    <w:p w14:paraId="579CD825" w14:textId="77777777" w:rsidR="00DB7330" w:rsidRPr="00DB7330" w:rsidRDefault="00DB7330" w:rsidP="00DB7330">
      <w:pPr>
        <w:tabs>
          <w:tab w:val="left" w:pos="3744"/>
        </w:tabs>
        <w:spacing w:after="125"/>
        <w:ind w:left="2" w:right="111" w:hanging="2"/>
        <w:contextualSpacing/>
        <w:jc w:val="center"/>
        <w:rPr>
          <w:rFonts w:ascii="Times New Roman" w:hAnsi="Times New Roman" w:cs="Times New Roman"/>
          <w:iCs/>
        </w:rPr>
      </w:pPr>
      <w:r w:rsidRPr="00DB7330">
        <w:rPr>
          <w:rFonts w:ascii="Times New Roman" w:hAnsi="Times New Roman" w:cs="Times New Roman"/>
          <w:iCs/>
        </w:rPr>
        <w:t>Айти-Мохк 2022г</w:t>
      </w:r>
    </w:p>
    <w:p w14:paraId="0E28B7EC" w14:textId="77777777" w:rsidR="007A23E0" w:rsidRPr="00DB733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4B2486D1" w14:textId="77777777" w:rsidR="007A23E0" w:rsidRPr="00DB733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5354CE9A" w14:textId="77777777" w:rsidR="007A23E0" w:rsidRPr="00DB733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7786B924" w14:textId="77777777" w:rsidR="007A23E0" w:rsidRPr="00DB7330" w:rsidRDefault="007A23E0" w:rsidP="007A23E0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06799A0F" w14:textId="77777777" w:rsidR="007A23E0" w:rsidRPr="00DB733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0217EE38" w14:textId="77777777" w:rsidR="007A23E0" w:rsidRPr="00DB733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6B1A99BB" w14:textId="77777777" w:rsidR="007A23E0" w:rsidRPr="00DB733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76888E66" w14:textId="77777777" w:rsidR="007A23E0" w:rsidRPr="00DB733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4B7788BE" w14:textId="77777777" w:rsidR="007A23E0" w:rsidRPr="00DB7330" w:rsidRDefault="007A23E0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</w:pPr>
    </w:p>
    <w:p w14:paraId="3C58E42B" w14:textId="77777777"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ПОЯСНИТЕЛЬНАЯ ЗАПИСКА</w:t>
      </w:r>
    </w:p>
    <w:p w14:paraId="3936241B" w14:textId="77777777" w:rsidR="00F22C61" w:rsidRPr="00634C76" w:rsidRDefault="00AA6765">
      <w:pPr>
        <w:autoSpaceDE w:val="0"/>
        <w:autoSpaceDN w:val="0"/>
        <w:spacing w:before="346" w:after="0" w:line="281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Рабочая программа учебного предмета «Литературное чтение»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сформулированные в Примерной программе воспитания.</w:t>
      </w:r>
    </w:p>
    <w:p w14:paraId="6D13FB85" w14:textId="77777777" w:rsidR="00F22C61" w:rsidRPr="00634C76" w:rsidRDefault="00AA6765">
      <w:pPr>
        <w:autoSpaceDE w:val="0"/>
        <w:autoSpaceDN w:val="0"/>
        <w:spacing w:before="19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ОБЩАЯ ХАРАКТЕРИСТИКА УЧЕБНОГО ПРЕДМЕТА "ЛИТЕРАТУРНОЕ ЧТЕНИЕ"</w:t>
      </w:r>
    </w:p>
    <w:p w14:paraId="32A503BF" w14:textId="77777777" w:rsidR="00F22C61" w:rsidRPr="00634C76" w:rsidRDefault="00AA6765">
      <w:pPr>
        <w:autoSpaceDE w:val="0"/>
        <w:autoSpaceDN w:val="0"/>
        <w:spacing w:before="192" w:after="0" w:line="286" w:lineRule="auto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7F8D758C" w14:textId="77777777" w:rsidR="00F22C61" w:rsidRPr="00634C76" w:rsidRDefault="00AA6765">
      <w:pPr>
        <w:autoSpaceDE w:val="0"/>
        <w:autoSpaceDN w:val="0"/>
        <w:spacing w:before="70" w:after="0" w:line="271" w:lineRule="auto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14:paraId="70E380C8" w14:textId="77777777" w:rsidR="00F22C61" w:rsidRPr="00634C76" w:rsidRDefault="00AA6765">
      <w:pPr>
        <w:autoSpaceDE w:val="0"/>
        <w:autoSpaceDN w:val="0"/>
        <w:spacing w:before="70" w:after="0" w:line="288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В основу отбора произведений положены общедидактические принципы обучения: 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14:paraId="62D05B7C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70" w:after="0" w:line="262" w:lineRule="auto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14:paraId="6E52945D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71129856" w14:textId="77777777" w:rsidR="00F22C61" w:rsidRPr="00634C76" w:rsidRDefault="00AA6765">
      <w:pPr>
        <w:autoSpaceDE w:val="0"/>
        <w:autoSpaceDN w:val="0"/>
        <w:spacing w:before="70" w:after="0" w:line="281" w:lineRule="auto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Освоение  программы  по  предмету  «Литературное  чтение» в 1 классе начинается вводным интегрированным курсом «Обучение грамоте» («Русский язык» и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недель, суммарно 99 часов.</w:t>
      </w:r>
    </w:p>
    <w:p w14:paraId="716B1273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50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3AFC5AE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14:paraId="793F8072" w14:textId="77777777" w:rsidR="00F22C61" w:rsidRPr="00634C76" w:rsidRDefault="00AA6765">
      <w:pPr>
        <w:autoSpaceDE w:val="0"/>
        <w:autoSpaceDN w:val="0"/>
        <w:spacing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ЦЕЛИ ИЗУЧЕНИЯ УЧЕБНОГО ПРЕДМЕТА "ЛИТЕРАТУРНОЕ ЧТЕНИЕ"</w:t>
      </w:r>
    </w:p>
    <w:p w14:paraId="142F8642" w14:textId="77777777" w:rsidR="00F22C61" w:rsidRPr="00634C76" w:rsidRDefault="00AA6765">
      <w:pPr>
        <w:autoSpaceDE w:val="0"/>
        <w:autoSpaceDN w:val="0"/>
        <w:spacing w:before="190" w:after="0" w:line="286" w:lineRule="auto"/>
        <w:ind w:right="288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Приоритетная 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цель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сформированность предметных и универсальных действий в процессе изучения предмета«Литературное чтение» станут фундаментом обучения в основном звене школы, а также будут востребованы в жизни.</w:t>
      </w:r>
    </w:p>
    <w:p w14:paraId="7E3E5ABA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14:paraId="392BA016" w14:textId="77777777" w:rsidR="00F22C61" w:rsidRPr="00634C76" w:rsidRDefault="00AA6765">
      <w:pPr>
        <w:autoSpaceDE w:val="0"/>
        <w:autoSpaceDN w:val="0"/>
        <w:spacing w:before="180" w:after="0" w:line="262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59A9320D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достижение необходимого для продолжения образования уровня общего речевого развития;</w:t>
      </w:r>
    </w:p>
    <w:p w14:paraId="4AF1F031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576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3E986EFA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78E64B3A" w14:textId="77777777" w:rsidR="00F22C61" w:rsidRPr="00634C76" w:rsidRDefault="00AA6765">
      <w:pPr>
        <w:autoSpaceDE w:val="0"/>
        <w:autoSpaceDN w:val="0"/>
        <w:spacing w:before="190" w:after="0" w:line="286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выразительности (сравнение, эпитет, олицетворение);</w:t>
      </w:r>
    </w:p>
    <w:p w14:paraId="35E0EB2E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14:paraId="10AB07F9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14:paraId="0C5DA125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14:paraId="7EFBB911" w14:textId="77777777"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СОДЕРЖАНИЕ УЧЕБНОГО ПРЕДМЕТА </w:t>
      </w:r>
    </w:p>
    <w:p w14:paraId="19F7BCF6" w14:textId="77777777" w:rsidR="00F22C61" w:rsidRPr="00634C76" w:rsidRDefault="00AA6765">
      <w:pPr>
        <w:autoSpaceDE w:val="0"/>
        <w:autoSpaceDN w:val="0"/>
        <w:spacing w:before="346" w:after="0" w:line="286" w:lineRule="auto"/>
        <w:ind w:right="432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Сказка фольклорная (народная) и литературная (авторская).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14:paraId="5018DF8A" w14:textId="77777777" w:rsidR="00F22C61" w:rsidRPr="00634C76" w:rsidRDefault="00AA6765">
      <w:pPr>
        <w:autoSpaceDE w:val="0"/>
        <w:autoSpaceDN w:val="0"/>
        <w:spacing w:before="192" w:after="0"/>
        <w:ind w:right="144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Произведения о детях и для детей.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 Произведения одной темы, но разных жанров: рассказ, стихотворение, сказка (общее представление  на   примере   не   менее   шести   произведений К. Д. Ушинского, Л. Н.</w:t>
      </w:r>
    </w:p>
    <w:p w14:paraId="6544977C" w14:textId="77777777" w:rsidR="00F22C61" w:rsidRPr="00634C76" w:rsidRDefault="00AA6765">
      <w:pPr>
        <w:autoSpaceDE w:val="0"/>
        <w:autoSpaceDN w:val="0"/>
        <w:spacing w:before="70" w:after="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Толстого, В. Г. Сутеева, Е. А. Пермяка, В. А. Осеевой, А. Л. Барто,  Ю. И. Ермолаева,  Р. С. Сефа, С. В. Михалкова, В. Д. Берестова, В. Ю. Драгунского и др.).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14:paraId="13744E89" w14:textId="77777777" w:rsidR="00F22C61" w:rsidRPr="00634C76" w:rsidRDefault="00AA6765">
      <w:pPr>
        <w:autoSpaceDE w:val="0"/>
        <w:autoSpaceDN w:val="0"/>
        <w:spacing w:before="190" w:after="0" w:line="271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 xml:space="preserve">Произведения о родной природе.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Восприятие и самостоятельное чтение поэтических произведений о природе (на примере трёх-четырёх    доступных    произведений    А. С. Пушкина, Ф. И. Тютчева, А. К. Толстого, С. А. Есенина, А. Н. Плещеева, Е. А. Баратынского, И. С. Никитина, Е. Ф. Трутневой, А.</w:t>
      </w:r>
    </w:p>
    <w:p w14:paraId="6FF5931E" w14:textId="77777777" w:rsidR="00F22C61" w:rsidRPr="00634C76" w:rsidRDefault="00AA6765">
      <w:pPr>
        <w:autoSpaceDE w:val="0"/>
        <w:autoSpaceDN w:val="0"/>
        <w:spacing w:before="70" w:after="0" w:line="283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Л. Барто,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14:paraId="3B19CC53" w14:textId="77777777" w:rsidR="00F22C61" w:rsidRPr="00634C76" w:rsidRDefault="00AA6765">
      <w:pPr>
        <w:autoSpaceDE w:val="0"/>
        <w:autoSpaceDN w:val="0"/>
        <w:spacing w:before="19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Устное народное творчество — малые фольклорные жанры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(не менее шести произведений).</w:t>
      </w:r>
    </w:p>
    <w:p w14:paraId="67C071AE" w14:textId="77777777" w:rsidR="00F22C61" w:rsidRPr="00634C76" w:rsidRDefault="00AA6765">
      <w:pPr>
        <w:autoSpaceDE w:val="0"/>
        <w:autoSpaceDN w:val="0"/>
        <w:spacing w:before="70" w:after="0" w:line="262" w:lineRule="auto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</w:t>
      </w:r>
    </w:p>
    <w:p w14:paraId="5CD5FEC5" w14:textId="77777777" w:rsidR="00F22C61" w:rsidRPr="00634C76" w:rsidRDefault="00AA6765">
      <w:pPr>
        <w:autoSpaceDE w:val="0"/>
        <w:autoSpaceDN w:val="0"/>
        <w:spacing w:before="72" w:after="0" w:line="271" w:lineRule="auto"/>
        <w:ind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Потешка — игровой народный фольклор. Загадки — средство воспитания живости ума,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сообразительности. Пословицы — проявление народной мудрости, средство воспитания понимания жизненных правил.</w:t>
      </w:r>
    </w:p>
    <w:p w14:paraId="189BAE40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Произведения о братьях наших меньших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(трёх-четырёх авторов по выбору). Животные — герои произведений. Цель и назначение произведений о взаимоотношениях человека и животных —воспитание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нравственно-этических понятий: любовь и забота о животных.</w:t>
      </w:r>
    </w:p>
    <w:p w14:paraId="27788932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Произведения о маме.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Восприятие и самостоятельное чтение разножанровых произведений о маме (не менее одного автора по выбору, на примере доступных произведений Е. А. Благининой, А. Л.</w:t>
      </w:r>
    </w:p>
    <w:p w14:paraId="563402A1" w14:textId="77777777" w:rsidR="00F22C61" w:rsidRPr="00634C76" w:rsidRDefault="00AA6765">
      <w:pPr>
        <w:autoSpaceDE w:val="0"/>
        <w:autoSpaceDN w:val="0"/>
        <w:spacing w:before="70" w:after="0" w:line="271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Барто, Н. Н. Бромлей, А. В. Митяева, В. Д. Берестова, Э. Э. Мошковской, Г. П. Виеру, Р. С. Сефа и др.).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14:paraId="2455AE8F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6167626" w14:textId="77777777" w:rsidR="00F22C61" w:rsidRPr="00634C76" w:rsidRDefault="00F22C61">
      <w:pPr>
        <w:autoSpaceDE w:val="0"/>
        <w:autoSpaceDN w:val="0"/>
        <w:spacing w:after="120" w:line="220" w:lineRule="exact"/>
        <w:rPr>
          <w:color w:val="000000" w:themeColor="text1"/>
          <w:lang w:val="ru-RU"/>
        </w:rPr>
      </w:pPr>
    </w:p>
    <w:p w14:paraId="26BF4D3F" w14:textId="77777777" w:rsidR="00F22C61" w:rsidRPr="00634C76" w:rsidRDefault="00AA6765">
      <w:pPr>
        <w:autoSpaceDE w:val="0"/>
        <w:autoSpaceDN w:val="0"/>
        <w:spacing w:after="0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 xml:space="preserve">Фольклорные и авторские произведения о чудесах и фантазии (не менее трёх произведений).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14:paraId="140341A1" w14:textId="77777777" w:rsidR="00F22C61" w:rsidRPr="00634C76" w:rsidRDefault="00AA6765">
      <w:pPr>
        <w:autoSpaceDE w:val="0"/>
        <w:autoSpaceDN w:val="0"/>
        <w:spacing w:before="190" w:after="0" w:line="271" w:lineRule="auto"/>
        <w:ind w:right="288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Библиографическая культура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(работа с детской книгой). Представление о том, что книга —источник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14:paraId="5BF98BDD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340" w:right="836" w:bottom="1440" w:left="666" w:header="720" w:footer="720" w:gutter="0"/>
          <w:cols w:space="720" w:equalWidth="0">
            <w:col w:w="10398" w:space="0"/>
          </w:cols>
          <w:docGrid w:linePitch="360"/>
        </w:sectPr>
      </w:pPr>
    </w:p>
    <w:p w14:paraId="0F7776FA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14:paraId="751C188D" w14:textId="77777777"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ПЛАНИРУЕМЫЕ ОБРАЗОВАТЕЛЬНЫЕ РЕЗУЛЬТАТЫ</w:t>
      </w:r>
    </w:p>
    <w:p w14:paraId="51E6E137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Изучение литературного чтения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215AEEE6" w14:textId="77777777" w:rsidR="00F22C61" w:rsidRPr="00634C76" w:rsidRDefault="00AA6765">
      <w:pPr>
        <w:autoSpaceDE w:val="0"/>
        <w:autoSpaceDN w:val="0"/>
        <w:spacing w:before="26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ЛИЧНОСТНЫЕ РЕЗУЛЬТАТЫ</w:t>
      </w:r>
    </w:p>
    <w:p w14:paraId="388BA0F5" w14:textId="77777777" w:rsidR="00F22C61" w:rsidRPr="00634C76" w:rsidRDefault="00AA6765">
      <w:pPr>
        <w:autoSpaceDE w:val="0"/>
        <w:autoSpaceDN w:val="0"/>
        <w:spacing w:before="166" w:after="0" w:line="286" w:lineRule="auto"/>
        <w:ind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5FAAA1B5" w14:textId="77777777" w:rsidR="00F22C61" w:rsidRPr="00634C76" w:rsidRDefault="00AA6765">
      <w:pPr>
        <w:autoSpaceDE w:val="0"/>
        <w:autoSpaceDN w:val="0"/>
        <w:spacing w:before="19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Гражданско-патриотическое воспитание:</w:t>
      </w:r>
    </w:p>
    <w:p w14:paraId="300A7A44" w14:textId="77777777" w:rsidR="00F22C61" w:rsidRPr="00634C76" w:rsidRDefault="00AA6765">
      <w:pPr>
        <w:autoSpaceDE w:val="0"/>
        <w:autoSpaceDN w:val="0"/>
        <w:spacing w:before="178" w:after="0" w:line="271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1D01508E" w14:textId="77777777" w:rsidR="00F22C61" w:rsidRPr="00634C76" w:rsidRDefault="00AA6765">
      <w:pPr>
        <w:autoSpaceDE w:val="0"/>
        <w:autoSpaceDN w:val="0"/>
        <w:spacing w:before="190" w:after="0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567C26DC" w14:textId="77777777" w:rsidR="00F22C61" w:rsidRPr="00634C76" w:rsidRDefault="00AA6765">
      <w:pPr>
        <w:autoSpaceDE w:val="0"/>
        <w:autoSpaceDN w:val="0"/>
        <w:spacing w:before="190" w:after="0" w:line="271" w:lineRule="auto"/>
        <w:ind w:left="420"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73EBA680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Духовно-нравственное воспитание:</w:t>
      </w:r>
    </w:p>
    <w:p w14:paraId="325F81E0" w14:textId="77777777" w:rsidR="00F22C61" w:rsidRPr="00634C76" w:rsidRDefault="00AA6765">
      <w:pPr>
        <w:autoSpaceDE w:val="0"/>
        <w:autoSpaceDN w:val="0"/>
        <w:spacing w:before="178" w:after="0"/>
        <w:ind w:left="420" w:right="7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15062E24" w14:textId="77777777" w:rsidR="00F22C61" w:rsidRPr="00634C76" w:rsidRDefault="00AA6765">
      <w:pPr>
        <w:autoSpaceDE w:val="0"/>
        <w:autoSpaceDN w:val="0"/>
        <w:spacing w:before="240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2924E4A9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0764E91C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14:paraId="454F961D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Эстетическое воспитание:</w:t>
      </w:r>
    </w:p>
    <w:p w14:paraId="193EA031" w14:textId="77777777" w:rsidR="00F22C61" w:rsidRPr="00634C76" w:rsidRDefault="00AA6765">
      <w:pPr>
        <w:autoSpaceDE w:val="0"/>
        <w:autoSpaceDN w:val="0"/>
        <w:spacing w:before="178" w:after="0"/>
        <w:ind w:left="420"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1294407C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приобретение  эстетического  опыта  слушания,  чтения и эмоционально-эстетической оценки</w:t>
      </w:r>
    </w:p>
    <w:p w14:paraId="5C7A8FDD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4EE01AD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p w14:paraId="19C3355F" w14:textId="77777777" w:rsidR="00F22C61" w:rsidRPr="00634C76" w:rsidRDefault="00AA6765">
      <w:pPr>
        <w:autoSpaceDE w:val="0"/>
        <w:autoSpaceDN w:val="0"/>
        <w:spacing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произведений фольклора и художественной литературы;</w:t>
      </w:r>
    </w:p>
    <w:p w14:paraId="70E34A16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14:paraId="5A9E2042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14:paraId="7F485DF6" w14:textId="77777777" w:rsidR="00F22C61" w:rsidRPr="00634C76" w:rsidRDefault="00AA6765">
      <w:pPr>
        <w:autoSpaceDE w:val="0"/>
        <w:autoSpaceDN w:val="0"/>
        <w:spacing w:before="178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14:paraId="1649AC58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бережное отношение к физическому и психическому здоровью.</w:t>
      </w:r>
    </w:p>
    <w:p w14:paraId="236556C1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Трудовое воспитание:</w:t>
      </w:r>
    </w:p>
    <w:p w14:paraId="01BDF918" w14:textId="77777777" w:rsidR="00F22C61" w:rsidRPr="00634C76" w:rsidRDefault="00AA6765">
      <w:pPr>
        <w:autoSpaceDE w:val="0"/>
        <w:autoSpaceDN w:val="0"/>
        <w:spacing w:before="180" w:after="0" w:line="271" w:lineRule="auto"/>
        <w:ind w:left="420" w:right="7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7009AC10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Экологическое воспитание:</w:t>
      </w:r>
    </w:p>
    <w:p w14:paraId="3E1AD14F" w14:textId="77777777" w:rsidR="00F22C61" w:rsidRPr="00634C76" w:rsidRDefault="00AA6765">
      <w:pPr>
        <w:autoSpaceDE w:val="0"/>
        <w:autoSpaceDN w:val="0"/>
        <w:spacing w:before="178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25DC990B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неприятие действий, приносящих ей вред.</w:t>
      </w:r>
    </w:p>
    <w:p w14:paraId="1AE81091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Ценности научного познания:</w:t>
      </w:r>
    </w:p>
    <w:p w14:paraId="53D04EC9" w14:textId="77777777" w:rsidR="00F22C61" w:rsidRPr="00634C76" w:rsidRDefault="00AA6765">
      <w:pPr>
        <w:autoSpaceDE w:val="0"/>
        <w:autoSpaceDN w:val="0"/>
        <w:spacing w:before="178" w:after="0" w:line="271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796B5320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овладение смысловым чтением для решения различного уровня учебных и жизненных задач;</w:t>
      </w:r>
    </w:p>
    <w:p w14:paraId="2560F839" w14:textId="77777777" w:rsidR="00F22C61" w:rsidRPr="00634C76" w:rsidRDefault="00AA6765">
      <w:pPr>
        <w:autoSpaceDE w:val="0"/>
        <w:autoSpaceDN w:val="0"/>
        <w:spacing w:before="190" w:after="0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141F7774" w14:textId="77777777" w:rsidR="00F22C61" w:rsidRPr="00634C76" w:rsidRDefault="00AA6765">
      <w:pPr>
        <w:autoSpaceDE w:val="0"/>
        <w:autoSpaceDN w:val="0"/>
        <w:spacing w:before="32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МЕТАПРЕДМЕТНЫЕ РЕЗУЛЬТАТЫ</w:t>
      </w:r>
    </w:p>
    <w:p w14:paraId="16366154" w14:textId="77777777" w:rsidR="00F22C61" w:rsidRPr="00634C76" w:rsidRDefault="00AA6765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3F40923B" w14:textId="77777777" w:rsidR="00F22C61" w:rsidRPr="00634C76" w:rsidRDefault="00AA6765">
      <w:pPr>
        <w:autoSpaceDE w:val="0"/>
        <w:autoSpaceDN w:val="0"/>
        <w:spacing w:before="192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базовые логические действия:</w:t>
      </w:r>
    </w:p>
    <w:p w14:paraId="2B36BC8C" w14:textId="77777777" w:rsidR="00F22C61" w:rsidRPr="00634C76" w:rsidRDefault="00AA6765">
      <w:pPr>
        <w:autoSpaceDE w:val="0"/>
        <w:autoSpaceDN w:val="0"/>
        <w:spacing w:before="178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6DEC1BE7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объединять произведения по жанру, авторской принадлежности;</w:t>
      </w:r>
    </w:p>
    <w:p w14:paraId="15F74CFB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определять существенный признак для классификации, классифицировать произведения по темам, жанрам и видам;</w:t>
      </w:r>
    </w:p>
    <w:p w14:paraId="4B50E790" w14:textId="77777777" w:rsidR="00F22C61" w:rsidRPr="00634C76" w:rsidRDefault="00AA6765">
      <w:pPr>
        <w:autoSpaceDE w:val="0"/>
        <w:autoSpaceDN w:val="0"/>
        <w:spacing w:before="190" w:after="0" w:line="271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предложенному алгоритму;</w:t>
      </w:r>
    </w:p>
    <w:p w14:paraId="79D069DB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14:paraId="4B7A0200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устанавливать причинно-следственные связи в сюжете фольклорного и художественного</w:t>
      </w:r>
    </w:p>
    <w:p w14:paraId="22AB9531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14:paraId="2B872E73" w14:textId="77777777" w:rsidR="00F22C61" w:rsidRPr="00634C76" w:rsidRDefault="00F22C61">
      <w:pPr>
        <w:autoSpaceDE w:val="0"/>
        <w:autoSpaceDN w:val="0"/>
        <w:spacing w:after="90" w:line="220" w:lineRule="exact"/>
        <w:rPr>
          <w:color w:val="000000" w:themeColor="text1"/>
          <w:lang w:val="ru-RU"/>
        </w:rPr>
      </w:pPr>
    </w:p>
    <w:p w14:paraId="7C0DCDB6" w14:textId="77777777" w:rsidR="00F22C61" w:rsidRPr="00634C76" w:rsidRDefault="00AA6765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базовые исследовательские действия: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предложенных учителем вопросов;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предложенных критериев);</w:t>
      </w:r>
    </w:p>
    <w:p w14:paraId="3899BA73" w14:textId="77777777" w:rsidR="00F22C61" w:rsidRPr="00634C76" w:rsidRDefault="00AA6765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следствие);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проведённого наблюдения (опыта, классификации, сравнения, исследования);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или сходных ситуациях;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работа с информацией: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выбирать источник получения информации;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представленную в явном виде;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предложенного учителем способа её проверки;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информационной безопасности при поиске информации в сети Интернет;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соответствии с учебной задачей;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самостоятельно создавать схемы, таблицы для представления информации.</w:t>
      </w:r>
    </w:p>
    <w:p w14:paraId="7C92A703" w14:textId="77777777" w:rsidR="00F22C61" w:rsidRPr="00634C76" w:rsidRDefault="00AA6765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К концу обучения в начальной школе у обучающегося формируются 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коммуникативные 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универсальные учебные действия: 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общение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: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условиями общения в знакомой среде;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дискуссии;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признавать возможность существования разных точек зрения;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корректно и аргументированно высказывать своё мнение;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строить речевое высказывание в соответствии с поставленной задачей;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готовить небольшие публичные выступления;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14:paraId="211E2B1B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14:paraId="1D687EF5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  <w:lang w:val="ru-RU"/>
        </w:rPr>
      </w:pPr>
    </w:p>
    <w:p w14:paraId="4CDB2FCE" w14:textId="77777777" w:rsidR="00F22C61" w:rsidRPr="00634C76" w:rsidRDefault="00AA6765">
      <w:pPr>
        <w:tabs>
          <w:tab w:val="left" w:pos="180"/>
        </w:tabs>
        <w:autoSpaceDE w:val="0"/>
        <w:autoSpaceDN w:val="0"/>
        <w:spacing w:after="0" w:line="271" w:lineRule="auto"/>
        <w:rPr>
          <w:color w:val="000000" w:themeColor="text1"/>
          <w:lang w:val="ru-RU"/>
        </w:rPr>
      </w:pP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К концу обучения в начальной школе у обучающегося формируются 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регулятивные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универсальные учебные действия: </w:t>
      </w:r>
      <w:r w:rsidRPr="00634C76">
        <w:rPr>
          <w:color w:val="000000" w:themeColor="text1"/>
          <w:lang w:val="ru-RU"/>
        </w:rPr>
        <w:br/>
      </w:r>
      <w:r w:rsidRPr="00634C76">
        <w:rPr>
          <w:color w:val="000000" w:themeColor="text1"/>
          <w:lang w:val="ru-RU"/>
        </w:rPr>
        <w:tab/>
      </w: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самоорганизация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:</w:t>
      </w:r>
    </w:p>
    <w:p w14:paraId="0FC5D186" w14:textId="77777777" w:rsidR="00F22C61" w:rsidRPr="00634C76" w:rsidRDefault="00AA6765">
      <w:pPr>
        <w:autoSpaceDE w:val="0"/>
        <w:autoSpaceDN w:val="0"/>
        <w:spacing w:before="178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планировать действия по решению учебной задачи для получения результата;</w:t>
      </w:r>
    </w:p>
    <w:p w14:paraId="3303B36F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выстраивать последовательность выбранных действий;</w:t>
      </w:r>
    </w:p>
    <w:p w14:paraId="3007742E" w14:textId="77777777" w:rsidR="00F22C61" w:rsidRPr="00634C76" w:rsidRDefault="00AA6765">
      <w:pPr>
        <w:autoSpaceDE w:val="0"/>
        <w:autoSpaceDN w:val="0"/>
        <w:spacing w:before="178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i/>
          <w:color w:val="000000" w:themeColor="text1"/>
          <w:sz w:val="24"/>
          <w:lang w:val="ru-RU"/>
        </w:rPr>
        <w:t>самоконтроль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:</w:t>
      </w:r>
    </w:p>
    <w:p w14:paraId="2900CDCC" w14:textId="77777777" w:rsidR="00F22C61" w:rsidRPr="00634C76" w:rsidRDefault="00AA6765">
      <w:pPr>
        <w:autoSpaceDE w:val="0"/>
        <w:autoSpaceDN w:val="0"/>
        <w:spacing w:before="178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устанавливать причины успеха/неудач учебной деятельности;</w:t>
      </w:r>
    </w:p>
    <w:p w14:paraId="1EE3D0B8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корректировать свои учебные действия для преодоления ошибок.</w:t>
      </w:r>
    </w:p>
    <w:p w14:paraId="24CAF2DF" w14:textId="77777777" w:rsidR="00F22C61" w:rsidRPr="00634C76" w:rsidRDefault="00AA6765">
      <w:pPr>
        <w:autoSpaceDE w:val="0"/>
        <w:autoSpaceDN w:val="0"/>
        <w:spacing w:before="324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Совместная деятельность:</w:t>
      </w:r>
    </w:p>
    <w:p w14:paraId="18D40831" w14:textId="77777777" w:rsidR="00F22C61" w:rsidRPr="00634C76" w:rsidRDefault="00AA6765">
      <w:pPr>
        <w:autoSpaceDE w:val="0"/>
        <w:autoSpaceDN w:val="0"/>
        <w:spacing w:before="228" w:after="0" w:line="271" w:lineRule="auto"/>
        <w:ind w:left="420" w:right="432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194AF59A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BBCD874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проявлять готовность руководить, выполнять поручения, подчиняться;</w:t>
      </w:r>
    </w:p>
    <w:p w14:paraId="46C8CD3B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ответственно выполнять свою часть работы;</w:t>
      </w:r>
    </w:p>
    <w:p w14:paraId="20762A46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оценивать свой вклад в общий результат;</w:t>
      </w:r>
    </w:p>
    <w:p w14:paraId="70409119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выполнять совместные проектные задания с опорой на предложенные образцы.</w:t>
      </w:r>
    </w:p>
    <w:p w14:paraId="780B6BD5" w14:textId="77777777" w:rsidR="00F22C61" w:rsidRPr="00634C76" w:rsidRDefault="00AA6765">
      <w:pPr>
        <w:autoSpaceDE w:val="0"/>
        <w:autoSpaceDN w:val="0"/>
        <w:spacing w:before="32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ПРЕДМЕТНЫЕ РЕЗУЛЬТАТЫ</w:t>
      </w:r>
    </w:p>
    <w:p w14:paraId="6934BF0A" w14:textId="77777777" w:rsidR="00F22C61" w:rsidRPr="00634C76" w:rsidRDefault="00AA6765">
      <w:pPr>
        <w:autoSpaceDE w:val="0"/>
        <w:autoSpaceDN w:val="0"/>
        <w:spacing w:before="166" w:after="0"/>
        <w:ind w:right="576" w:firstLine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2791DBCB" w14:textId="77777777" w:rsidR="00F22C61" w:rsidRPr="00634C76" w:rsidRDefault="00AA6765">
      <w:pPr>
        <w:autoSpaceDE w:val="0"/>
        <w:autoSpaceDN w:val="0"/>
        <w:spacing w:before="70" w:after="0" w:line="230" w:lineRule="auto"/>
        <w:ind w:left="18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К концу обучения</w:t>
      </w: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 xml:space="preserve"> в первом классе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обучающийся научится:</w:t>
      </w:r>
    </w:p>
    <w:p w14:paraId="21A9C993" w14:textId="77777777" w:rsidR="00F22C61" w:rsidRPr="00634C76" w:rsidRDefault="00AA6765">
      <w:pPr>
        <w:autoSpaceDE w:val="0"/>
        <w:autoSpaceDN w:val="0"/>
        <w:spacing w:before="178" w:after="0" w:line="278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художественных произведениях отражение нравственных ценностей, традиций, быта разных народов;</w:t>
      </w:r>
    </w:p>
    <w:p w14:paraId="09A6C32E" w14:textId="77777777" w:rsidR="00F22C61" w:rsidRPr="00634C76" w:rsidRDefault="00AA6765">
      <w:pPr>
        <w:autoSpaceDE w:val="0"/>
        <w:autoSpaceDN w:val="0"/>
        <w:spacing w:before="238" w:after="0"/>
        <w:ind w:left="420"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14:paraId="5D9A66B8" w14:textId="77777777" w:rsidR="00F22C61" w:rsidRPr="00634C76" w:rsidRDefault="00AA6765">
      <w:pPr>
        <w:autoSpaceDE w:val="0"/>
        <w:autoSpaceDN w:val="0"/>
        <w:spacing w:before="190" w:after="0" w:line="262" w:lineRule="auto"/>
        <w:ind w:left="420" w:right="100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14:paraId="076384BA" w14:textId="77777777" w:rsidR="00F22C61" w:rsidRPr="00634C76" w:rsidRDefault="00AA6765">
      <w:pPr>
        <w:autoSpaceDE w:val="0"/>
        <w:autoSpaceDN w:val="0"/>
        <w:spacing w:before="190" w:after="0" w:line="230" w:lineRule="auto"/>
        <w:ind w:left="4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различать прозаическую (нестихотворную) и стихотворную речь;</w:t>
      </w:r>
    </w:p>
    <w:p w14:paraId="0FE78BEB" w14:textId="77777777" w:rsidR="00F22C61" w:rsidRPr="00634C76" w:rsidRDefault="00AA6765">
      <w:pPr>
        <w:autoSpaceDE w:val="0"/>
        <w:autoSpaceDN w:val="0"/>
        <w:spacing w:before="190" w:after="0" w:line="271" w:lineRule="auto"/>
        <w:ind w:left="420"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различать и называть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</w:r>
    </w:p>
    <w:p w14:paraId="40EF80A0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3F265430" w14:textId="77777777" w:rsidR="00F22C61" w:rsidRPr="00634C76" w:rsidRDefault="00F22C61">
      <w:pPr>
        <w:autoSpaceDE w:val="0"/>
        <w:autoSpaceDN w:val="0"/>
        <w:spacing w:after="108" w:line="220" w:lineRule="exact"/>
        <w:rPr>
          <w:color w:val="000000" w:themeColor="text1"/>
          <w:lang w:val="ru-RU"/>
        </w:rPr>
      </w:pPr>
    </w:p>
    <w:p w14:paraId="3C789C04" w14:textId="77777777" w:rsidR="00F22C61" w:rsidRPr="00634C76" w:rsidRDefault="00AA6765">
      <w:pPr>
        <w:autoSpaceDE w:val="0"/>
        <w:autoSpaceDN w:val="0"/>
        <w:spacing w:after="0" w:line="262" w:lineRule="auto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понимать содержание прослушанного/прочитанного произведения: отвечать на вопросы по фактическому содержанию произведения;</w:t>
      </w:r>
    </w:p>
    <w:p w14:paraId="7A06127A" w14:textId="77777777" w:rsidR="00F22C61" w:rsidRPr="00634C76" w:rsidRDefault="00AA6765">
      <w:pPr>
        <w:autoSpaceDE w:val="0"/>
        <w:autoSpaceDN w:val="0"/>
        <w:spacing w:before="190" w:after="0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владеть элементарными умениями анализа текста прослушанного/прочитанного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14:paraId="55FFC808" w14:textId="77777777" w:rsidR="00F22C61" w:rsidRPr="00634C76" w:rsidRDefault="00AA6765">
      <w:pPr>
        <w:autoSpaceDE w:val="0"/>
        <w:autoSpaceDN w:val="0"/>
        <w:spacing w:before="190" w:after="0"/>
        <w:ind w:right="20"/>
        <w:jc w:val="both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14:paraId="50A9C288" w14:textId="77777777" w:rsidR="00F22C61" w:rsidRPr="00634C76" w:rsidRDefault="00AA6765">
      <w:pPr>
        <w:autoSpaceDE w:val="0"/>
        <w:autoSpaceDN w:val="0"/>
        <w:spacing w:before="192" w:after="0" w:line="262" w:lineRule="auto"/>
        <w:ind w:right="14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14:paraId="1B98BD44" w14:textId="77777777" w:rsidR="00F22C61" w:rsidRPr="00634C76" w:rsidRDefault="00AA6765">
      <w:pPr>
        <w:autoSpaceDE w:val="0"/>
        <w:autoSpaceDN w:val="0"/>
        <w:spacing w:before="190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читать по ролям с соблюдением норм произношения, расстановки ударения;</w:t>
      </w:r>
    </w:p>
    <w:p w14:paraId="4DA195B8" w14:textId="77777777" w:rsidR="00F22C61" w:rsidRPr="00634C76" w:rsidRDefault="00AA6765">
      <w:pPr>
        <w:autoSpaceDE w:val="0"/>
        <w:autoSpaceDN w:val="0"/>
        <w:spacing w:before="190" w:after="0" w:line="262" w:lineRule="auto"/>
        <w:ind w:right="720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составлять высказывания по содержанию  произведения (не менее 3 предложений) по заданному алгоритму;</w:t>
      </w:r>
    </w:p>
    <w:p w14:paraId="4AF9A0A4" w14:textId="77777777" w:rsidR="00F22C61" w:rsidRPr="00634C76" w:rsidRDefault="00AA6765">
      <w:pPr>
        <w:autoSpaceDE w:val="0"/>
        <w:autoSpaceDN w:val="0"/>
        <w:spacing w:before="190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сочинять небольшие  тексты  по  предложенному  началу и др. (не менее 3 предложений);</w:t>
      </w:r>
    </w:p>
    <w:p w14:paraId="65948386" w14:textId="77777777" w:rsidR="00F22C61" w:rsidRPr="00634C76" w:rsidRDefault="00AA6765">
      <w:pPr>
        <w:autoSpaceDE w:val="0"/>
        <w:autoSpaceDN w:val="0"/>
        <w:spacing w:before="190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ориентироваться в книге/учебнике по обложке, оглавлению, иллюстрациям;</w:t>
      </w:r>
    </w:p>
    <w:p w14:paraId="0D86A49E" w14:textId="77777777" w:rsidR="00F22C61" w:rsidRPr="00634C76" w:rsidRDefault="00AA6765">
      <w:pPr>
        <w:autoSpaceDE w:val="0"/>
        <w:autoSpaceDN w:val="0"/>
        <w:spacing w:before="190" w:after="0" w:line="262" w:lineRule="auto"/>
        <w:ind w:right="288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—  выбирать книги для самостоятельного чтения по совету взрослого и с учётом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рекомендательного списка, рассказывать о прочитанной книге по предложенному алгоритму;</w:t>
      </w:r>
    </w:p>
    <w:p w14:paraId="0165FB52" w14:textId="77777777" w:rsidR="00F22C61" w:rsidRPr="00634C76" w:rsidRDefault="00AA6765">
      <w:pPr>
        <w:autoSpaceDE w:val="0"/>
        <w:autoSpaceDN w:val="0"/>
        <w:spacing w:before="190" w:after="0" w:line="262" w:lineRule="auto"/>
        <w:ind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—  обращаться к справочной литературе для получения дополнительной информации в соответствии с учебной задачей.</w:t>
      </w:r>
    </w:p>
    <w:p w14:paraId="40673BED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1900" w:h="16840"/>
          <w:pgMar w:top="328" w:right="868" w:bottom="1440" w:left="1086" w:header="720" w:footer="720" w:gutter="0"/>
          <w:cols w:space="720" w:equalWidth="0">
            <w:col w:w="9946" w:space="0"/>
          </w:cols>
          <w:docGrid w:linePitch="360"/>
        </w:sectPr>
      </w:pPr>
    </w:p>
    <w:p w14:paraId="5372C359" w14:textId="77777777" w:rsidR="00F22C61" w:rsidRPr="00634C76" w:rsidRDefault="00F22C61">
      <w:pPr>
        <w:autoSpaceDE w:val="0"/>
        <w:autoSpaceDN w:val="0"/>
        <w:spacing w:after="64" w:line="220" w:lineRule="exact"/>
        <w:rPr>
          <w:color w:val="000000" w:themeColor="text1"/>
          <w:lang w:val="ru-RU"/>
        </w:rPr>
      </w:pPr>
    </w:p>
    <w:p w14:paraId="74BD00E0" w14:textId="77777777" w:rsidR="00F22C61" w:rsidRPr="00634C76" w:rsidRDefault="00AA6765">
      <w:pPr>
        <w:autoSpaceDE w:val="0"/>
        <w:autoSpaceDN w:val="0"/>
        <w:spacing w:after="258" w:line="233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C00267" w14:paraId="20F38064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77F86" w14:textId="77777777" w:rsidR="00F22C61" w:rsidRPr="00C00267" w:rsidRDefault="00AA6765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>№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>п/п</w:t>
            </w:r>
          </w:p>
        </w:tc>
        <w:tc>
          <w:tcPr>
            <w:tcW w:w="3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3EBC2" w14:textId="77777777" w:rsidR="00F22C61" w:rsidRPr="00C00267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82E2B" w14:textId="77777777" w:rsidR="00F22C61" w:rsidRPr="00C00267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D00668" w14:textId="77777777" w:rsidR="00F22C61" w:rsidRPr="00C00267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 xml:space="preserve">Дата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>изучения</w:t>
            </w:r>
          </w:p>
        </w:tc>
        <w:tc>
          <w:tcPr>
            <w:tcW w:w="3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29502" w14:textId="77777777" w:rsidR="00F22C61" w:rsidRPr="00C00267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>Виды деятельности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C6B1D4F" w14:textId="77777777" w:rsidR="00F22C61" w:rsidRPr="00C00267" w:rsidRDefault="00AA6765">
            <w:pPr>
              <w:autoSpaceDE w:val="0"/>
              <w:autoSpaceDN w:val="0"/>
              <w:spacing w:before="78" w:after="0" w:line="247" w:lineRule="auto"/>
              <w:ind w:left="72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 xml:space="preserve">Виды,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 xml:space="preserve">формы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>контроля</w:t>
            </w:r>
          </w:p>
        </w:tc>
        <w:tc>
          <w:tcPr>
            <w:tcW w:w="342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02049" w14:textId="77777777" w:rsidR="00F22C61" w:rsidRPr="00C00267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>Электронные (цифровые) образовательные ресурсы</w:t>
            </w:r>
          </w:p>
        </w:tc>
      </w:tr>
      <w:tr w:rsidR="00634C76" w:rsidRPr="00C00267" w14:paraId="6153C694" w14:textId="7777777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3713" w14:textId="77777777" w:rsidR="00F22C61" w:rsidRPr="00C00267" w:rsidRDefault="00F22C6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96F7" w14:textId="77777777" w:rsidR="00F22C61" w:rsidRPr="00C00267" w:rsidRDefault="00F22C6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E4B02" w14:textId="77777777" w:rsidR="00F22C61" w:rsidRPr="00C00267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07E4B" w14:textId="77777777" w:rsidR="00F22C61" w:rsidRPr="00C00267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9D2AB" w14:textId="77777777" w:rsidR="00F22C61" w:rsidRPr="00C00267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D8A5" w14:textId="77777777" w:rsidR="00F22C61" w:rsidRPr="00C00267" w:rsidRDefault="00F22C6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AE26B" w14:textId="77777777" w:rsidR="00F22C61" w:rsidRPr="00C00267" w:rsidRDefault="00F22C6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18D10B8" w14:textId="77777777" w:rsidR="00F22C61" w:rsidRPr="00C00267" w:rsidRDefault="00F22C6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BC72142" w14:textId="77777777" w:rsidR="00F22C61" w:rsidRPr="00C00267" w:rsidRDefault="00F22C6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634C76" w:rsidRPr="00C00267" w14:paraId="299C78CF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6014B" w14:textId="77777777" w:rsidR="00F22C61" w:rsidRPr="00C00267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>ОБУЧЕНИЕ ГРАМОТЕ</w:t>
            </w:r>
          </w:p>
        </w:tc>
      </w:tr>
      <w:tr w:rsidR="00634C76" w:rsidRPr="00C00267" w14:paraId="311DFF43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35984" w14:textId="77777777" w:rsidR="00F22C61" w:rsidRPr="00C00267" w:rsidRDefault="00AA6765">
            <w:pPr>
              <w:autoSpaceDE w:val="0"/>
              <w:autoSpaceDN w:val="0"/>
              <w:spacing w:before="80" w:after="0" w:line="230" w:lineRule="auto"/>
              <w:ind w:left="72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 xml:space="preserve">Раздел 1. </w:t>
            </w: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>Развитие речи</w:t>
            </w:r>
          </w:p>
        </w:tc>
      </w:tr>
      <w:tr w:rsidR="00634C76" w:rsidRPr="00C00267" w14:paraId="340D4773" w14:textId="77777777">
        <w:trPr>
          <w:trHeight w:hRule="exact" w:val="74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66CCD" w14:textId="77777777" w:rsidR="00F22C61" w:rsidRPr="00C00267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1.1.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8EEE8" w14:textId="77777777" w:rsidR="00F22C61" w:rsidRPr="00C00267" w:rsidRDefault="00AA6765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Понимание текста при его прослушивании и при самостоятельном чтении вслух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920C7B" w14:textId="77777777" w:rsidR="00F22C61" w:rsidRPr="00C00267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5881F" w14:textId="77777777" w:rsidR="00F22C61" w:rsidRPr="00C00267" w:rsidRDefault="00F22C6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40B5E" w14:textId="77777777" w:rsidR="00F22C61" w:rsidRPr="00C00267" w:rsidRDefault="00F22C6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4E39A" w14:textId="77777777" w:rsidR="00F22C61" w:rsidRPr="00C00267" w:rsidRDefault="00F22C6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C453E" w14:textId="77777777" w:rsidR="00F22C61" w:rsidRPr="00C00267" w:rsidRDefault="00AA6765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Работа с серией сюжетных картинок;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выстроенных в правильной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последовательности: анализ изображённых событий;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обсуждение сюжета;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составление устного рассказа с опорой н</w:t>
            </w:r>
            <w:bookmarkStart w:id="0" w:name="_GoBack"/>
            <w:bookmarkEnd w:id="0"/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а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картинки;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Работа с серией сюжетных картинок с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нарушенной последовательностью;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анализ изображённых событий;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установление правильной последовательности событий;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объяснение ошибки художника;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внесение изменений в последовательность картинок;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составление устного рассказа по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восстановленной серии картинок;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Совместная работа по составлению небольших рассказов повествовательного характера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(например;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рассказ о случаях из школьной жизни и т. д.); Совместная работа по составлению небольших рассказов описательного характера (например; описание как результат совместных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наблюдений;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описание модели звукового состава слова и т.</w:t>
            </w:r>
          </w:p>
          <w:p w14:paraId="2AF91B24" w14:textId="77777777" w:rsidR="00F22C61" w:rsidRPr="00C00267" w:rsidRDefault="00AA6765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д.);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Самостоятельная работа: составление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короткого рассказа по опорным словам;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Учебный диалог по результатам совместного составления рассказов;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объяснение уместности или неуместности использования тех или иных речевых средств; участие в диалоге;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высказывание и обоснование своей точки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зрения;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Слушание текста;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понимание текста при его прослушивании;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192EFB9" w14:textId="77777777" w:rsidR="00F22C61" w:rsidRPr="00C00267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35629" w14:textId="77777777" w:rsidR="00F22C61" w:rsidRPr="00C00267" w:rsidRDefault="00AA6765">
            <w:pPr>
              <w:autoSpaceDE w:val="0"/>
              <w:autoSpaceDN w:val="0"/>
              <w:spacing w:before="76" w:after="0" w:line="254" w:lineRule="auto"/>
              <w:ind w:left="74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Урок «Здравствуй, школа». Звуки в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окружающем мире» (РЭШ) 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https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://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resh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edu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ru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subject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lesson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/3766/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start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/282692/ Пословицы и поговорки об учебе (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MAAM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 xml:space="preserve">.ру) 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https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://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www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maam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ru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detskijsad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/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kartoteka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C0026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br/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poslovic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i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pogovorok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ob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uchebe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znanijah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dlja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nachalnoi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-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shkoly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  <w:lang w:val="ru-RU"/>
              </w:rPr>
              <w:t>.</w:t>
            </w: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html</w:t>
            </w:r>
          </w:p>
        </w:tc>
      </w:tr>
      <w:tr w:rsidR="00634C76" w:rsidRPr="00C00267" w14:paraId="42893618" w14:textId="77777777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AD79F" w14:textId="77777777" w:rsidR="00F22C61" w:rsidRPr="00C00267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EEE98" w14:textId="77777777" w:rsidR="00F22C61" w:rsidRPr="00C00267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>9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3EC33" w14:textId="77777777" w:rsidR="00F22C61" w:rsidRPr="00C00267" w:rsidRDefault="00F22C61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F22C61" w:rsidRPr="00C00267" w14:paraId="381F32E9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ED2132" w14:textId="77777777" w:rsidR="00F22C61" w:rsidRPr="00C00267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00267">
              <w:rPr>
                <w:rFonts w:ascii="Times New Roman" w:eastAsia="Times New Roman" w:hAnsi="Times New Roman" w:cs="Times New Roman"/>
                <w:color w:val="000000" w:themeColor="text1"/>
                <w:w w:val="97"/>
                <w:sz w:val="16"/>
                <w:szCs w:val="16"/>
              </w:rPr>
              <w:t xml:space="preserve">Раздел 2. </w:t>
            </w:r>
            <w:r w:rsidRPr="00C00267">
              <w:rPr>
                <w:rFonts w:ascii="Times New Roman" w:eastAsia="Times New Roman" w:hAnsi="Times New Roman" w:cs="Times New Roman"/>
                <w:b/>
                <w:color w:val="000000" w:themeColor="text1"/>
                <w:w w:val="97"/>
                <w:sz w:val="16"/>
                <w:szCs w:val="16"/>
              </w:rPr>
              <w:t>Слово и предложение</w:t>
            </w:r>
          </w:p>
        </w:tc>
      </w:tr>
    </w:tbl>
    <w:p w14:paraId="1FF0F3E1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79C8D367" w14:textId="77777777" w:rsidR="00F22C61" w:rsidRPr="00634C76" w:rsidRDefault="00F22C61">
      <w:pPr>
        <w:rPr>
          <w:color w:val="000000" w:themeColor="text1"/>
        </w:rPr>
        <w:sectPr w:rsidR="00F22C61" w:rsidRPr="00634C76">
          <w:pgSz w:w="16840" w:h="11900"/>
          <w:pgMar w:top="282" w:right="640" w:bottom="55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863205D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C00267" w14:paraId="1F177E54" w14:textId="77777777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D52B1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A585F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Различение слова и предложения. Работа с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предложением: выделение слов, изменение их порядка, распространение предложения.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D08F5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D6DA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57B6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C44C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6A99C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придумывание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заданным словом;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«Снежный ком»: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распространение предложений с добавлением слова по цепочке;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Игра «Живые слова» (дети играют роль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идёт перестановка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прочтение получившегося);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7F58510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E83E9" w14:textId="77777777"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Этикет школьника, правила поведения в школе (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MAAM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.ру)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www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maam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kartinki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lyepbuki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na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mam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kupit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skachat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shablony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yetiket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shkolnika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pravila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povedenija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v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-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shkole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html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Урок «Слово» 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/6248/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/285224/</w:t>
            </w:r>
          </w:p>
        </w:tc>
      </w:tr>
      <w:tr w:rsidR="00634C76" w:rsidRPr="00C00267" w14:paraId="484AF918" w14:textId="77777777">
        <w:trPr>
          <w:trHeight w:hRule="exact" w:val="188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61995" w14:textId="77777777" w:rsidR="00F22C61" w:rsidRPr="00634C76" w:rsidRDefault="00AA6765">
            <w:pPr>
              <w:autoSpaceDE w:val="0"/>
              <w:autoSpaceDN w:val="0"/>
              <w:spacing w:before="80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204463" w14:textId="77777777" w:rsidR="00F22C61" w:rsidRPr="00634C76" w:rsidRDefault="00AA6765">
            <w:pPr>
              <w:autoSpaceDE w:val="0"/>
              <w:autoSpaceDN w:val="0"/>
              <w:spacing w:before="8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Различение слова и обозначаемого им предмета.</w:t>
            </w:r>
          </w:p>
          <w:p w14:paraId="65EC934E" w14:textId="77777777" w:rsidR="00F22C61" w:rsidRPr="00634C76" w:rsidRDefault="00AA6765">
            <w:pPr>
              <w:autoSpaceDE w:val="0"/>
              <w:autoSpaceDN w:val="0"/>
              <w:spacing w:before="20" w:after="0" w:line="245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Восприятие слова как объекта изучения, материала для анализа.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C1597" w14:textId="77777777" w:rsidR="00F22C61" w:rsidRPr="00634C76" w:rsidRDefault="00AA6765">
            <w:pPr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51E2A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32912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B5C1A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90CA3" w14:textId="77777777" w:rsidR="00F22C61" w:rsidRPr="00634C76" w:rsidRDefault="00AA6765">
            <w:pPr>
              <w:autoSpaceDE w:val="0"/>
              <w:autoSpaceDN w:val="0"/>
              <w:spacing w:before="80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придумывание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заданным словом;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«Снежный ком»: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распространение предложений с добавлением слова по цепочке;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Игра «Живые слова» (дети играют роль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идёт перестановка слов в предложении;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прочтение получившегося);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B16B616" w14:textId="77777777" w:rsidR="00F22C61" w:rsidRPr="00634C76" w:rsidRDefault="00AA6765">
            <w:pPr>
              <w:autoSpaceDE w:val="0"/>
              <w:autoSpaceDN w:val="0"/>
              <w:spacing w:before="80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440E8" w14:textId="77777777" w:rsidR="00F22C61" w:rsidRPr="00634C76" w:rsidRDefault="00AA6765">
            <w:pPr>
              <w:autoSpaceDE w:val="0"/>
              <w:autoSpaceDN w:val="0"/>
              <w:spacing w:before="80" w:after="0" w:line="252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Урок «Что такое предложение?» 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/3615/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/213654/ Урок «Связь слов в предложении. Вежливые слова» 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/6418/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/284889/</w:t>
            </w:r>
          </w:p>
        </w:tc>
      </w:tr>
      <w:tr w:rsidR="00634C76" w:rsidRPr="00634C76" w14:paraId="79CDE2D2" w14:textId="77777777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2EE73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C29EB9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Наблюдение над значением слова. Активизация и расширение словарного запаса.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Включение слов в предложение.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FFD3E" w14:textId="77777777" w:rsidR="00F22C61" w:rsidRPr="00634C76" w:rsidRDefault="00AA6765">
            <w:pPr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30BC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81D2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4043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19228" w14:textId="77777777" w:rsidR="00F22C61" w:rsidRPr="00634C76" w:rsidRDefault="00AA6765">
            <w:pPr>
              <w:autoSpaceDE w:val="0"/>
              <w:autoSpaceDN w:val="0"/>
              <w:spacing w:before="78" w:after="0" w:line="250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с моделью предложения: изменение предложения в соответствии с изменением модели; Игровое упражнение «Придумай предложение по модели»;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8D0F7E0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22337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https://resh.edu.ru/subject/lesson/4220/start/201891/</w:t>
            </w:r>
          </w:p>
        </w:tc>
      </w:tr>
      <w:tr w:rsidR="00634C76" w:rsidRPr="00634C76" w14:paraId="5AB3A84D" w14:textId="77777777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39D94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2.4.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12A61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Осознание единства звукового состава слова и его значения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3AF7F" w14:textId="77777777" w:rsidR="00F22C61" w:rsidRPr="00634C76" w:rsidRDefault="00AA6765">
            <w:pPr>
              <w:rPr>
                <w:color w:val="000000" w:themeColor="text1"/>
                <w:lang w:val="ru-RU"/>
              </w:rPr>
            </w:pPr>
            <w:r w:rsidRPr="00634C76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04FF6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86C61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22A12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E1050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Игра «Исправь ошибку в предложении»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(корректировка предложений;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содержащих смысловые и грамматические ошибки);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«Что можно сделать с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предметом;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 что можно сделать со словом;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называющим этот предмет?»;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участие в диалоге помогает первоклассникам начать различать слово и обозначаемый им предмет;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E14CC83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6BCBD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https://resh.edu.ru/subject/lesson/5072/start/222521/</w:t>
            </w:r>
          </w:p>
        </w:tc>
      </w:tr>
      <w:tr w:rsidR="00634C76" w:rsidRPr="00634C76" w14:paraId="3A7A3CD2" w14:textId="77777777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C85BD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36F7D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8E15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634C76" w:rsidRPr="00634C76" w14:paraId="79DEF231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7C192E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 xml:space="preserve">Раздел 3.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</w:rPr>
              <w:t>Чтение. Графика.</w:t>
            </w:r>
          </w:p>
        </w:tc>
      </w:tr>
      <w:tr w:rsidR="00634C76" w:rsidRPr="00634C76" w14:paraId="1969EAC5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E44FF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9ECF0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Формирование навыка слогового чтения (ориентация на букву, обозначающую гласный звук).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3883C" w14:textId="1745F2A1" w:rsidR="00F22C61" w:rsidRPr="00534CF5" w:rsidRDefault="00534CF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E1F7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CAF95F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D67C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26ACC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с пособием «Окошечки»: отработка умения читать слоги с изменением буквы гласного;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497EE79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A4740C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Слог-слияние.</w:t>
            </w:r>
          </w:p>
          <w:p w14:paraId="4704ACE7" w14:textId="77777777" w:rsidR="00F22C61" w:rsidRPr="00634C76" w:rsidRDefault="00AA6765">
            <w:pPr>
              <w:autoSpaceDE w:val="0"/>
              <w:autoSpaceDN w:val="0"/>
              <w:spacing w:before="20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https://resh.edu.ru/subject/lesson/6436/start/178898/</w:t>
            </w:r>
          </w:p>
        </w:tc>
      </w:tr>
      <w:tr w:rsidR="00634C76" w:rsidRPr="00C00267" w14:paraId="71D96168" w14:textId="77777777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603AAC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78750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jc w:val="center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Плавное слоговое чтение и чтение целыми словами со скоростью, соответствующей индивидуальному темпу.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EF60F" w14:textId="78F0DF18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269CC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1BAD6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963C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6BB49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соотнесение прочитанного слога с картинкой;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 названии которой есть этот слог;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CCBDD7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FC51C2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</w:p>
        </w:tc>
      </w:tr>
      <w:tr w:rsidR="00634C76" w:rsidRPr="00634C76" w14:paraId="6B92F031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ABC22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026CF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Осознанное чтение слов, словосочетаний,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предложений. Чтение с интонациями и паузами в соответствии со знаками препинания.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DD7D3" w14:textId="0E3508B6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D809D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FBBB09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3245C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699F7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в парах: соединение начала и конца предложения из нескольких предложенных вариантов;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1DD6995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82C3A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Слог-слияние.</w:t>
            </w:r>
          </w:p>
          <w:p w14:paraId="7E35A8A0" w14:textId="77777777" w:rsidR="00F22C61" w:rsidRPr="00634C76" w:rsidRDefault="00AA6765">
            <w:pPr>
              <w:autoSpaceDE w:val="0"/>
              <w:autoSpaceDN w:val="0"/>
              <w:spacing w:before="18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https://resh.edu.ru/subject/lesson/6436/start/178898/</w:t>
            </w:r>
          </w:p>
        </w:tc>
      </w:tr>
      <w:tr w:rsidR="00F22C61" w:rsidRPr="00C00267" w14:paraId="3143F9CE" w14:textId="77777777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5818E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82B3B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F6001" w14:textId="683A732F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30405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DFED1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59150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4676D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Работа в парах: соединение начала и конца предложения из нескольких предложенных вариантов;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B50B7BC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579F1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</w:tbl>
    <w:p w14:paraId="17D312DA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178705D2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36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1F70DDA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C00267" w14:paraId="38A295F5" w14:textId="77777777">
        <w:trPr>
          <w:trHeight w:hRule="exact" w:val="22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B1F63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3.5.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5005D7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Знакомство с орфоэпическим чтением (при переходе к чтению целыми словами).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CB9BC" w14:textId="2476BA69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E36B8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35E70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C6AC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A3F78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«Заверши предложение»; отрабатывается умение завершать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прочитанные незаконченные предло жения с опорой на общий смысл предложения;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Подбирать пропущенные в предложении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слова;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ориентируясь на смысл предложения;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соотносить прочитанные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нужным рисунком;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который передаёт содержание предложения;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6F1C83E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9BD0B6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C00267" w14:paraId="717B8A6B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5FA88D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3.6.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D20D2E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Орфографическое чтение (проговаривание) как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средство самоконтроля при письме под диктовку и при списывании.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05D07" w14:textId="78BBBCCE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D9BAD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A21C9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F0DC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FC17D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соотносить прочитанные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предложения с нужным рисунком;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который передаёт содержание предложения;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7EB579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4AD5B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C00267" w14:paraId="31D74B0F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A2F92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3.7.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FC1E5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Звук и буква. Буква как знак звука.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Различение звука и буквы.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E171B" w14:textId="63615EC1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92107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4E88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A4F5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2F946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Игровое упражнение «Найди нужную букву»(отрабатывается умение соотносить звук и соответствующую ему букву);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581DAA8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E2BE9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634C76" w14:paraId="0BA95491" w14:textId="77777777">
        <w:trPr>
          <w:trHeight w:hRule="exact" w:val="61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6747E1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3.8.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D5CE1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720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Буквы, обозначающие гласные звуки. Буквы, обозначающие согласные звуки.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0EAEC" w14:textId="56F80B91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128A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0EB4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FCD00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865A5" w14:textId="77777777"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«Найди нужную букву»(отрабатывается умение соотносить звук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соответствующую ему букву);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звуков;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Упражнение: дифференцировать буквы;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обозначающие близкие по акустико-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артикуляционным признакам согласные звуки ([с] — [з];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[ш] — [ж];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[с] — [ш];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[з] — [ж];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[р] — [л];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[ц] — [ч’] 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т. д.);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 буквы;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имеющие оптическое и кинетическое сходство ( о — 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 — у;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 — т;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л — 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х;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— ж;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ш — т;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 — д и т. д.);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Дифференцированное задание: группировка слов в зависимости от способа обозначения звука [й’];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6405352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92550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https://resh.edu.ru/subject/lesson/6459/start/180605/</w:t>
            </w:r>
          </w:p>
        </w:tc>
      </w:tr>
      <w:tr w:rsidR="00F22C61" w:rsidRPr="00C00267" w14:paraId="1893E9A0" w14:textId="77777777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E04BB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3.9.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873C4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Овладение слоговым принципом русской графики.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6E0D88" w14:textId="04E0AC78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9E077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508B4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BA23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A834E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Игровое упражнение «Найди нужную букву»(отрабатывается умение соотносить звук и соответствующую ему букву);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D3BF5B8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E5807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</w:tbl>
    <w:p w14:paraId="7D7653DF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3F7C8D6B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39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84A2202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634C76" w:rsidRPr="00C00267" w14:paraId="6EA5E1FB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75BED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3.10.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E6B97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Буквы гласных как показатель твёрдости — мягкости согласных звуков.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2472F" w14:textId="3A45358F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1D347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338B6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389D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CC4C5" w14:textId="77777777"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A15791A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3DBD9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C00267" w14:paraId="69EB45F1" w14:textId="77777777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DB4554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F9E21" w14:textId="77777777" w:rsidR="00F22C61" w:rsidRPr="00634C76" w:rsidRDefault="00AA6765">
            <w:pPr>
              <w:autoSpaceDE w:val="0"/>
              <w:autoSpaceDN w:val="0"/>
              <w:spacing w:before="78" w:after="0" w:line="25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Функции букв, обозначающих гласный звук в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открытом слоге: обозначение гласного звука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указание на твёрдость или мягкость предшествующего согласного.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622026" w14:textId="28BEFF57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80236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99222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7E4E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C4BDB1" w14:textId="77777777"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FAE1859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9017F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C00267" w14:paraId="1A22E11B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72278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208FF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Функции букв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lang w:val="ru-RU"/>
              </w:rPr>
              <w:t>е, ё, ю, я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BFE959" w14:textId="297CFB64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7A31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9A10C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4199C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73DC0" w14:textId="77777777" w:rsidR="00F22C61" w:rsidRPr="00634C76" w:rsidRDefault="00AA6765">
            <w:pPr>
              <w:autoSpaceDE w:val="0"/>
              <w:autoSpaceDN w:val="0"/>
              <w:spacing w:before="76" w:after="0" w:line="25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Совместная работа: объяснение функции букв; обозначающих гласные звуки в открытом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слоге: буквы гласных как показатель твёрдости— мягкости предшествующих согласных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звуков;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C38E4E9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2A9A5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C00267" w14:paraId="127F4EEF" w14:textId="77777777">
        <w:trPr>
          <w:trHeight w:hRule="exact" w:val="74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228B32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2D475" w14:textId="77777777" w:rsidR="00F22C61" w:rsidRPr="00634C76" w:rsidRDefault="00AA6765">
            <w:pPr>
              <w:autoSpaceDE w:val="0"/>
              <w:autoSpaceDN w:val="0"/>
              <w:spacing w:before="72" w:after="0" w:line="250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Мягкий знак как показатель мягкости предшест​</w:t>
            </w:r>
            <w:r w:rsidRPr="00634C76">
              <w:rPr>
                <w:rFonts w:ascii="DejaVu Serif" w:eastAsia="DejaVu Serif" w:hAnsi="DejaVu Serif"/>
                <w:color w:val="000000" w:themeColor="text1"/>
                <w:w w:val="97"/>
                <w:sz w:val="16"/>
                <w:lang w:val="ru-RU"/>
              </w:rPr>
              <w:t>‐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вующего согласного звука в конце слова.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Разные способы обозначения буквами звука [й’].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D5770" w14:textId="483CE6EB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0096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48FB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AA2F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ADA1D" w14:textId="77777777" w:rsidR="00F22C61" w:rsidRPr="00634C76" w:rsidRDefault="00AA6765">
            <w:pPr>
              <w:autoSpaceDE w:val="0"/>
              <w:autoSpaceDN w:val="0"/>
              <w:spacing w:before="76" w:after="0" w:line="25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«Зачем нам нужны буквы ь и ъ?»;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объяснение в ходе диалога функции букв ь и ъ;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2CE5219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0281A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C00267" w14:paraId="48160A60" w14:textId="77777777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3D701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C1355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Функция букв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lang w:val="ru-RU"/>
              </w:rPr>
              <w:t>ь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 и </w:t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  <w:lang w:val="ru-RU"/>
              </w:rPr>
              <w:t>ъ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E9924" w14:textId="3CB377DF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5DE2E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97E5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001A7A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4C2D6" w14:textId="77777777" w:rsidR="00F22C61" w:rsidRPr="00634C76" w:rsidRDefault="00AA6765">
            <w:pPr>
              <w:autoSpaceDE w:val="0"/>
              <w:autoSpaceDN w:val="0"/>
              <w:spacing w:before="78" w:after="0" w:line="24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«Зачем нам нужны буквы ь и ъ?»;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объяснение в ходе диалога функции букв ь и ъ;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AB38A26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797C5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C00267" w14:paraId="65601AA1" w14:textId="77777777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8EC5B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3.15.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00C9D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Знакомство с русским алфавитом как последовательностью букв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0CDA8" w14:textId="4F790123" w:rsidR="00F22C61" w:rsidRPr="00534CF5" w:rsidRDefault="00534CF5">
            <w:pPr>
              <w:rPr>
                <w:color w:val="000000" w:themeColor="text1"/>
                <w:sz w:val="16"/>
                <w:szCs w:val="16"/>
                <w:lang w:val="ru-RU"/>
              </w:rPr>
            </w:pPr>
            <w:r w:rsidRPr="00534CF5">
              <w:rPr>
                <w:color w:val="000000" w:themeColor="text1"/>
                <w:sz w:val="16"/>
                <w:szCs w:val="16"/>
                <w:lang w:val="ru-RU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E9215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6E042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861965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9143B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 учителя об истории русского алфавита; о значении алфавита для систематизации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информации;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 важности знания последовательности букв в русском алфавите;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Игровое упражнение «Повтори фрагмент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алфавита»; Игра-соревнование «Повтори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алфавит»;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Совместное выполнение упражнения «Запиши слова по алфавиту»; Работа в парах: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нахождение ошибок в упорядочивании слов по алфавиту;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AD9DB6C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39CB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Электронное приложение к учебнику «Азбука»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</w:p>
        </w:tc>
      </w:tr>
      <w:tr w:rsidR="00634C76" w:rsidRPr="00634C76" w14:paraId="0F6CBE2B" w14:textId="77777777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EA7FE2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8E26E" w14:textId="4D42F635" w:rsidR="00F22C61" w:rsidRPr="00534CF5" w:rsidRDefault="00534CF5" w:rsidP="00534CF5">
            <w:pPr>
              <w:autoSpaceDE w:val="0"/>
              <w:autoSpaceDN w:val="0"/>
              <w:spacing w:before="78" w:after="0" w:line="230" w:lineRule="auto"/>
              <w:rPr>
                <w:color w:val="000000" w:themeColor="text1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51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53944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634C76" w:rsidRPr="00634C76" w14:paraId="6D4A2559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81E95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w w:val="97"/>
                <w:sz w:val="16"/>
              </w:rPr>
              <w:t>СИСТЕМАТИЧЕСКИЙ КУРС</w:t>
            </w:r>
          </w:p>
        </w:tc>
      </w:tr>
      <w:tr w:rsidR="00F22C61" w:rsidRPr="00C00267" w14:paraId="23E29B7C" w14:textId="77777777">
        <w:trPr>
          <w:trHeight w:hRule="exact" w:val="24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7C4C3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1.1.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44961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CFCE3A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7658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FD460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32DE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4FE9C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Слушание чтения учителем фольклорных произведений (на примере русских народных сказок: «Кот;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петух и лиса»;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«Кот и лиса»;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«Жихарка»;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«Лисичка-сестричка и волк» и литературных (авторских): К. И. Чуковский «Путаница»;«Айболит»;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«Муха-Цокотуха»;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 Я Маршак «Тихая сказка»;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В. Г. Сутеев «Палочка-выручалочка»);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158A501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ED44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/4194/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/286050/</w:t>
            </w:r>
          </w:p>
        </w:tc>
      </w:tr>
    </w:tbl>
    <w:p w14:paraId="4773A8E8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3B23A359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43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13E69B8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C00267" w14:paraId="661C3217" w14:textId="77777777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6A9043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1.2.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D1AB4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Произведения о детях и для детей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6465B" w14:textId="77777777" w:rsidR="00F22C61" w:rsidRPr="004B2CB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6"/>
                <w:szCs w:val="16"/>
                <w:lang w:val="ru-RU"/>
              </w:rPr>
            </w:pPr>
            <w:r w:rsidRPr="004B2CB6">
              <w:rPr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5D82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2AB8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C60C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FA2F67" w14:textId="77777777" w:rsidR="00F22C61" w:rsidRPr="00634C76" w:rsidRDefault="00AA676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Работа с текстом произведения: читать по частям;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характеризовать героя;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отвечать на вопросы к тексту произведения; подтверждая ответ примерами из текста;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BF94C39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EDFD54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/3915/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/285990/</w:t>
            </w:r>
          </w:p>
        </w:tc>
      </w:tr>
      <w:tr w:rsidR="00F22C61" w:rsidRPr="00C00267" w14:paraId="050322F2" w14:textId="77777777">
        <w:trPr>
          <w:trHeight w:hRule="exact" w:val="86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A8D7F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1.3.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3259E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Произведения о родной природе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6E821" w14:textId="77777777" w:rsidR="00F22C61" w:rsidRPr="004B2CB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sz w:val="18"/>
                <w:szCs w:val="18"/>
                <w:lang w:val="ru-RU"/>
              </w:rPr>
            </w:pPr>
            <w:r w:rsidRPr="004B2CB6">
              <w:rPr>
                <w:color w:val="000000" w:themeColor="text1"/>
                <w:sz w:val="18"/>
                <w:szCs w:val="18"/>
                <w:lang w:val="ru-RU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409A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28F4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F613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0A32B" w14:textId="77777777"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Слушание и чтение поэтических описаний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картин природы (пейзажной лирики); Беседа по выявлению понимания настроения;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переданного автором (радость;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грусть;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удивление и др.);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определение темы стихотворных произведений (трёх-четырёх по выбору); Работа с текстом произведения: различение на слух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стихотворного и нестихотворного текста;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определение особенностей стихотворной речи (ритм;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созвучные слова (рифма);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нахождение слов и словосочетаний;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которые определяют звуковой рисунок текста (например;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«слышать» в тексте звуки весны;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«журчание воды»;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«треск и грохот ледохода»);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Анализ стихотворного текста;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составление интонационного рисунка с опорой на знаки препинания;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Выразительное чтение стихотворений с опорой на интонационный рисунок;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Сравнение произведений на одну тему разных авторов: А. Н. Майков «Ласточка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примчалась…»;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А. Н. Плещеев «Весна» (отрывок);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«Травка зеленеет…»;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С. Д. Дрожжин;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«Пройдёт зима холодная…»;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С. А. Есенин «Черёмуха»;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И. З. Суриков «Лето»;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«Зима»;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Т. М. Белозёров «Подснежники»;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С. Я. Маршак «Апрель»;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И. П. Токмакова «Ручей»;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«Весна»;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С. Соколов-Микитов «Русский лес»;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о своих впечатлениях;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эстетическом восприятии прослушанных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произведений и составление высказывания (не менее 3 предложений);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8C06098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674FF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/3892/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/293791/</w:t>
            </w:r>
          </w:p>
        </w:tc>
      </w:tr>
    </w:tbl>
    <w:p w14:paraId="64605C41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5FC0083F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74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5094289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C00267" w14:paraId="72F5BAA9" w14:textId="77777777">
        <w:trPr>
          <w:trHeight w:hRule="exact" w:val="57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A5FF5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1.4.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FF9D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0A404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11116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5A87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C7D1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7234E" w14:textId="77777777"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 в чтении вслух (использовать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слоговое плавное чтение с переходом на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чтение словами без пропусков и перестановок букв и слогов);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соблюдение норм произношения;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расстановка ударений при выразительном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Анализ потешек;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считалок;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загадок: поиск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помогающих охарактеризовать жанр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произведения и назвать его (не менее шести произведений);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диалог: объяснение смысла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пословиц;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соотнесение их с содержанием произведения; Разыгрывание в совместной деятельности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небольших диалогов с учётом поставленной цели (организация начала игры;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веселить;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потешать);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Драматизация потешек;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Игра «Вспомни и назови»: определение жанров прослушанных и прочитанных произведений: потешка;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загадка;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сказка;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стихотворение;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7226CA2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E6216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/4177/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/286111/</w:t>
            </w:r>
          </w:p>
        </w:tc>
      </w:tr>
    </w:tbl>
    <w:p w14:paraId="5806C8F9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1758E1BC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7D8A4A4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C00267" w14:paraId="51FAEACD" w14:textId="77777777">
        <w:trPr>
          <w:trHeight w:hRule="exact" w:val="737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0FC05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1.5.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140DB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Произведения о братьях наших меньших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1E0C2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84C1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BF17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BC07C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410B8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Слушание произведений о животных.</w:t>
            </w:r>
          </w:p>
          <w:p w14:paraId="5A826D76" w14:textId="77777777" w:rsidR="00F22C61" w:rsidRPr="00634C76" w:rsidRDefault="00AA6765">
            <w:pPr>
              <w:autoSpaceDE w:val="0"/>
              <w:autoSpaceDN w:val="0"/>
              <w:spacing w:before="20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произведения Н. И. Сладкова «Без слов»;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«На одном бревне»;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Ю. И. Коваля «Бабочка»;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Е. И. Чарушина «Про Томку»;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А. Л. Барто «Страшная птица»;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«Вам не нужна сорока?»;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Беседа по выявлению понимания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прослушанного 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ответы на вопросы о впечатлении от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Самостоятельное чтение произведений о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животных;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различение прозаического и стихотворного текстов. 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Е. А. Благинина «Котёнок»;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«В лесу смешная птица»;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«Жук;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жук;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где твой дом?»;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Э. Ю. Шим «Жук на ниточке»;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В. Д. Берестов «Выводок»;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«Цыплята»;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С. В. Михалков «Мой щенок»;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«Трезор»;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«Зяблик»;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И. П. Токмакова «Купите собаку»;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«Разговор синицы и дятла»;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А. Мазнин «Давайте дружить»;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 по обсуждению прочитанного произведения: определение темы и главной мысли;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осознание нравственно-этического содержания произведения (любовь и забота о братьях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наших меньших;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бережное отношение к природе);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8AE2334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96BD7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/4177/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/286111/</w:t>
            </w:r>
          </w:p>
        </w:tc>
      </w:tr>
      <w:tr w:rsidR="00F22C61" w:rsidRPr="00C00267" w14:paraId="7EDDF04F" w14:textId="77777777">
        <w:trPr>
          <w:trHeight w:hRule="exact" w:val="109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E9031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lastRenderedPageBreak/>
              <w:t>1.6.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E79D9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Произведения о маме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54FB3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F660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94EB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2DA337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B3B90" w14:textId="77777777" w:rsidR="00F22C61" w:rsidRPr="00634C76" w:rsidRDefault="00AA6765">
            <w:pPr>
              <w:autoSpaceDE w:val="0"/>
              <w:autoSpaceDN w:val="0"/>
              <w:spacing w:before="78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Беседа по выявлению понимания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прослушанного/прочитанного произведения; ответы на вопросы о впечатлении от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понимание идеи произведения: любовь к своей семье;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родным;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Родине — самое дорогое и важное чувство в жизни человека. 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слушание и чтение произведений П. Н.</w:t>
            </w:r>
          </w:p>
          <w:p w14:paraId="7C88E132" w14:textId="77777777" w:rsidR="00F22C61" w:rsidRPr="00634C76" w:rsidRDefault="00AA6765">
            <w:pPr>
              <w:autoSpaceDE w:val="0"/>
              <w:autoSpaceDN w:val="0"/>
              <w:spacing w:before="18" w:after="0" w:line="254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Воронько «Лучше нет родного края»;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М. Ю. Есеновского «Моя небольшая родина»; Н. Н. Бромлей «Какое самое первое слово?»; А. В. Митяева «За что я люблю маму»;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В. Д. Берестова «Любили тебя без особых причин…»;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Г. П. Виеру «Сколько звёзд на ясном небе!»;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A342BDC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35198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Э. Мошковская «Я маму мою обидел» (РЭШ) 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/5070/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/187430/</w:t>
            </w:r>
          </w:p>
        </w:tc>
      </w:tr>
    </w:tbl>
    <w:p w14:paraId="2358FA77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278D7322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284" w:right="640" w:bottom="0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C00267" w14:paraId="36B542B4" w14:textId="77777777">
        <w:trPr>
          <w:trHeight w:hRule="exact" w:val="10912"/>
        </w:trPr>
        <w:tc>
          <w:tcPr>
            <w:tcW w:w="4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6B943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E3E57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5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A8B4F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F51A1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B781D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8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BB637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A5957" w14:textId="77777777" w:rsidR="00F22C61" w:rsidRPr="00634C76" w:rsidRDefault="00AA6765" w:rsidP="00542477">
            <w:pPr>
              <w:autoSpaceDE w:val="0"/>
              <w:autoSpaceDN w:val="0"/>
              <w:spacing w:before="3390" w:after="0" w:line="257" w:lineRule="auto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И. С. Соколова-Микитова «Радуга»;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С. Я. Маршака;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«Радуга» (по выбору не менее одного автора); Работа с текстом произведения: поиск и анализ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определяющих главную мысль произведения; объяснение заголовка;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поиск значения незнакомого слова с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использованием словаря;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Учебный диалог: обсуждение значения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выражений «Родина-мать»;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«Родина любимая — что мать родная»;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осознание нравственно-этических понятий; обогащение духовно-нравственного опыта учащихся: заботливое отношение к родным в семье;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внимание и любовь к ним; Выразительное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чтение стихотворений с выделением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 соблюдением норм произношения;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 по предложенному плану о своём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родном крае;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городе;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селе;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 своих чувствах к месту; Задания на проверку знания названия страны;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 которой мы живём;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её столицы;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Работа в парах: заполнение схемы;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проверка и оценка своих результатов;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Чтение наизусть с соблюдением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интонационного рисунка произведения (не менее 2;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 по выбору);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Самостоятельное чтение книг;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выбранных по теме «О Родине;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 семье» с учётом рекомендованного списка; представление (рассказ) о прочитанном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произведении по предложенному алгоритму;</w:t>
            </w:r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BB20DBC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  <w:tc>
          <w:tcPr>
            <w:tcW w:w="3424" w:type="dxa"/>
            <w:tcBorders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5C8CD" w14:textId="77777777" w:rsidR="00F22C61" w:rsidRPr="00634C76" w:rsidRDefault="00F22C61">
            <w:pPr>
              <w:rPr>
                <w:color w:val="000000" w:themeColor="text1"/>
                <w:lang w:val="ru-RU"/>
              </w:rPr>
            </w:pPr>
          </w:p>
        </w:tc>
      </w:tr>
    </w:tbl>
    <w:p w14:paraId="62CCD23F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  <w:lang w:val="ru-RU"/>
        </w:rPr>
      </w:pPr>
    </w:p>
    <w:p w14:paraId="66AAB970" w14:textId="77777777" w:rsidR="00F22C61" w:rsidRPr="00634C76" w:rsidRDefault="00F22C61">
      <w:pPr>
        <w:rPr>
          <w:color w:val="000000" w:themeColor="text1"/>
          <w:lang w:val="ru-RU"/>
        </w:rPr>
        <w:sectPr w:rsidR="00F22C61" w:rsidRPr="00634C76">
          <w:pgSz w:w="16840" w:h="11900"/>
          <w:pgMar w:top="0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E98F5DF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866"/>
        <w:gridCol w:w="528"/>
        <w:gridCol w:w="1106"/>
        <w:gridCol w:w="1140"/>
        <w:gridCol w:w="804"/>
        <w:gridCol w:w="3338"/>
        <w:gridCol w:w="828"/>
        <w:gridCol w:w="3424"/>
      </w:tblGrid>
      <w:tr w:rsidR="00F22C61" w:rsidRPr="00C00267" w14:paraId="1B4CA5B3" w14:textId="77777777">
        <w:trPr>
          <w:trHeight w:hRule="exact" w:val="57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D5357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1.7.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2F697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ACB5C" w14:textId="77777777" w:rsidR="00F22C61" w:rsidRPr="00634C76" w:rsidRDefault="00AA6765">
            <w:pPr>
              <w:autoSpaceDE w:val="0"/>
              <w:autoSpaceDN w:val="0"/>
              <w:spacing w:before="7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84D5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C7A1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4C2F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91656" w14:textId="77777777" w:rsidR="00F22C61" w:rsidRPr="00634C76" w:rsidRDefault="00AA6765">
            <w:pPr>
              <w:autoSpaceDE w:val="0"/>
              <w:autoSpaceDN w:val="0"/>
              <w:spacing w:before="78" w:after="0" w:line="257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Упражнение в чтении стихотворных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 о чудесах и превращении;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словесной игре и фантазии (не менее трёх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произведений). Например;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К. И. Чуковский «Путаница»;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И. П. Токмакова «Мы играли в хохотушки»; И. М. Пивоварова «Кулинаки-пулинаки»;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«Я палочкой волшебной…»;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В В Лунин «Я видела чудо»;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Р. С. Сеф «Чудо»;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Б. В. Заходер «Моя вообразилия»;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Ю. П. Мориц «Сто фантазий»;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Ю. Тувим «Чудеса»;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английские народные песни и небылицы в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переводе К. И. Чуковского и С. Я. Маршака; Работа с текстом произведения: выделение ключевых слов;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которые определяют необычность;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сказочность событий произведения;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нахождение созвучных слов (рифм);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наблюдение за ритмом стихотворного текста; составление интонационного рисунка с опорой на знаки препинания;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объяснение значения слова с использованием словаря;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Беседа на тему «О каком чуде ты мечтаешь»; передача своих впечатлений от прочитанного произведения в высказывании (не менее 3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предложений) или в рисунке;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EAC473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F3623" w14:textId="77777777" w:rsidR="00F22C61" w:rsidRPr="00634C76" w:rsidRDefault="00AA6765">
            <w:pPr>
              <w:autoSpaceDE w:val="0"/>
              <w:autoSpaceDN w:val="0"/>
              <w:spacing w:before="78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/6463/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/222663/</w:t>
            </w:r>
          </w:p>
        </w:tc>
      </w:tr>
      <w:tr w:rsidR="00F22C61" w:rsidRPr="00C00267" w14:paraId="3F3934F2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D745B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1.8.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5A6F7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433EC1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B30A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7506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3C340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164DA2" w14:textId="77777777" w:rsidR="00F22C61" w:rsidRPr="00634C76" w:rsidRDefault="00AA6765">
            <w:pPr>
              <w:autoSpaceDE w:val="0"/>
              <w:autoSpaceDN w:val="0"/>
              <w:spacing w:before="76" w:after="0" w:line="254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Экскурсия в библиотеку;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нахождение книги по определённой теме;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Участие в беседе: обсуждение важности чтения для развития и обучения;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использование изученных понятий в диалоге; Группировка книг по изученным разделам и темам;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Поиск необходимой информации в словарях и справочниках об авторах изученных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произведений;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Рассказ о своих любимых книгах по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предложенному алгоритму; Рекомендации по летнему чтению;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оформление дневника читателя;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9AD2289" w14:textId="77777777" w:rsidR="00F22C61" w:rsidRPr="00634C76" w:rsidRDefault="00542477">
            <w:pPr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szCs w:val="16"/>
              </w:rPr>
              <w:t>Устный опрос;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29DB7" w14:textId="77777777" w:rsidR="00F22C61" w:rsidRPr="00634C76" w:rsidRDefault="00AA6765">
            <w:pPr>
              <w:autoSpaceDE w:val="0"/>
              <w:autoSpaceDN w:val="0"/>
              <w:spacing w:before="76" w:after="0" w:line="245" w:lineRule="auto"/>
              <w:ind w:left="7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 xml:space="preserve">(РЭШ)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https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://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resh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edu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.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ru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subject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lesson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/3869/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start</w:t>
            </w: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/285784/</w:t>
            </w:r>
          </w:p>
        </w:tc>
      </w:tr>
      <w:tr w:rsidR="00F22C61" w:rsidRPr="00634C76" w14:paraId="731FECC1" w14:textId="77777777">
        <w:trPr>
          <w:trHeight w:hRule="exact" w:val="348"/>
        </w:trPr>
        <w:tc>
          <w:tcPr>
            <w:tcW w:w="433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0FBFD" w14:textId="77777777" w:rsidR="00F22C61" w:rsidRPr="00634C76" w:rsidRDefault="00AA6765">
            <w:pPr>
              <w:autoSpaceDE w:val="0"/>
              <w:autoSpaceDN w:val="0"/>
              <w:spacing w:before="74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BFC4BE" w14:textId="77777777" w:rsidR="00F22C61" w:rsidRPr="00634C76" w:rsidRDefault="00AA6765">
            <w:pPr>
              <w:autoSpaceDE w:val="0"/>
              <w:autoSpaceDN w:val="0"/>
              <w:spacing w:before="74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33</w:t>
            </w:r>
          </w:p>
        </w:tc>
        <w:tc>
          <w:tcPr>
            <w:tcW w:w="10640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EB90D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F22C61" w:rsidRPr="00634C76" w14:paraId="6A55B1F0" w14:textId="77777777">
        <w:trPr>
          <w:trHeight w:hRule="exact" w:val="34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A9CDA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F03109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0</w:t>
            </w:r>
          </w:p>
        </w:tc>
        <w:tc>
          <w:tcPr>
            <w:tcW w:w="10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5F7F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F22C61" w:rsidRPr="00634C76" w14:paraId="2DE69A4B" w14:textId="77777777">
        <w:trPr>
          <w:trHeight w:hRule="exact" w:val="328"/>
        </w:trPr>
        <w:tc>
          <w:tcPr>
            <w:tcW w:w="4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838C6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6F60C" w14:textId="77777777" w:rsidR="00F22C61" w:rsidRPr="00634C76" w:rsidRDefault="00AA6765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99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9F66A" w14:textId="44070850" w:rsidR="00F22C61" w:rsidRPr="00634C76" w:rsidRDefault="005849B3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F01FF" w14:textId="2D454DD5" w:rsidR="00F22C61" w:rsidRPr="00634C76" w:rsidRDefault="005849B3">
            <w:pPr>
              <w:autoSpaceDE w:val="0"/>
              <w:autoSpaceDN w:val="0"/>
              <w:spacing w:before="76" w:after="0" w:line="233" w:lineRule="auto"/>
              <w:ind w:left="72"/>
              <w:rPr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97"/>
                <w:sz w:val="16"/>
              </w:rPr>
              <w:t>4</w:t>
            </w:r>
          </w:p>
        </w:tc>
        <w:tc>
          <w:tcPr>
            <w:tcW w:w="8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C640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</w:tbl>
    <w:p w14:paraId="02B9EDBE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31E231DF" w14:textId="77777777" w:rsidR="00F22C61" w:rsidRPr="00634C76" w:rsidRDefault="00F22C61">
      <w:pPr>
        <w:rPr>
          <w:color w:val="000000" w:themeColor="text1"/>
        </w:rPr>
        <w:sectPr w:rsidR="00F22C61" w:rsidRPr="00634C76">
          <w:pgSz w:w="16840" w:h="11900"/>
          <w:pgMar w:top="284" w:right="640" w:bottom="85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D9FF30F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</w:rPr>
      </w:pPr>
    </w:p>
    <w:p w14:paraId="0C3C5607" w14:textId="77777777" w:rsidR="00F22C61" w:rsidRPr="00634C76" w:rsidRDefault="00AA6765">
      <w:pPr>
        <w:autoSpaceDE w:val="0"/>
        <w:autoSpaceDN w:val="0"/>
        <w:spacing w:after="320" w:line="230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4ABCB6BF" w14:textId="77777777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BCFA4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№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A1DF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C014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9868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Дата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изучения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C1BA1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432"/>
              <w:rPr>
                <w:color w:val="000000" w:themeColor="text1"/>
              </w:rPr>
            </w:pPr>
            <w:commentRangeStart w:id="1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Виды</w:t>
            </w:r>
            <w:commentRangeEnd w:id="1"/>
            <w:r w:rsidR="00693E12">
              <w:rPr>
                <w:rStyle w:val="aff8"/>
              </w:rPr>
              <w:commentReference w:id="1"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, </w:t>
            </w:r>
            <w:r w:rsidRPr="00634C76">
              <w:rPr>
                <w:color w:val="000000" w:themeColor="text1"/>
              </w:rPr>
              <w:br/>
            </w:r>
            <w:commentRangeStart w:id="2"/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формы</w:t>
            </w:r>
            <w:commentRangeEnd w:id="2"/>
            <w:r w:rsidR="00693E12">
              <w:rPr>
                <w:rStyle w:val="aff8"/>
              </w:rPr>
              <w:commentReference w:id="2"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контроля</w:t>
            </w:r>
          </w:p>
        </w:tc>
      </w:tr>
      <w:tr w:rsidR="00F22C61" w:rsidRPr="00634C76" w14:paraId="4C25F498" w14:textId="77777777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8D4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0EF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7517F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4D4C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3370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b/>
                <w:color w:val="000000" w:themeColor="text1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AB0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824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</w:tr>
      <w:tr w:rsidR="00F22C61" w:rsidRPr="00634C76" w14:paraId="2858C774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25442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4A3AD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«Азбука» — первая учебная книга. Речь устная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письменная.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7E1F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A48A7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0A08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AC51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7D4B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578712B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8657C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A36AB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1296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Различие слова и предложения.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FF1E6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FCBBC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7DA91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8BC7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0358F4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951B75F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A4101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CC106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  <w:lang w:val="ru-RU"/>
              </w:rPr>
            </w:pPr>
            <w:commentRangeStart w:id="3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Слово и предложение.</w:t>
            </w:r>
          </w:p>
          <w:p w14:paraId="6445A7BE" w14:textId="77777777" w:rsidR="00F22C61" w:rsidRPr="00634C76" w:rsidRDefault="00AA6765">
            <w:pPr>
              <w:autoSpaceDE w:val="0"/>
              <w:autoSpaceDN w:val="0"/>
              <w:spacing w:before="70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Различие слова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обозначаемого им предмета.</w:t>
            </w:r>
            <w:commentRangeEnd w:id="3"/>
            <w:r w:rsidR="00693E12">
              <w:rPr>
                <w:rStyle w:val="aff8"/>
              </w:rPr>
              <w:commentReference w:id="3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41167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6BA0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A80BF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9E4B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75B2D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D8A2DD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4922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9899F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Наблюдение над значением слова. Слог.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6AB5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7D49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3703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57D4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49BD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E4626E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C7EB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654F5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Ударение. Ударный слог.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1FD9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8B930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369E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282E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4DCC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E4EC949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4FC57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618C7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02"/>
              <w:jc w:val="both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Звуки в окружающем мире и в речи.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Гласные и согласные звуки.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161E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1501E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6DCD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35A2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277F6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50327A7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CEAE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D9E81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</w:rPr>
            </w:pPr>
            <w:commentRangeStart w:id="4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Осознание единства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звукового состава слова и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его значения.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Слог- слияние.</w:t>
            </w:r>
            <w:commentRangeEnd w:id="4"/>
            <w:r w:rsidR="00693E12">
              <w:rPr>
                <w:rStyle w:val="aff8"/>
              </w:rPr>
              <w:commentReference w:id="4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67FE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4730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D349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7AAC0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E411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157BCD3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522E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8238C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Слого-звуковой анализ слов. Работа со схемами-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моделями.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89DD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BC46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6A7CF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89F2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0EF849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57C0793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395E2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9F7E3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commentRangeStart w:id="5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Диагностика по оценке стартовых возможностей.</w:t>
            </w:r>
            <w:commentRangeEnd w:id="5"/>
            <w:r w:rsidR="00693E12">
              <w:rPr>
                <w:rStyle w:val="aff8"/>
              </w:rPr>
              <w:commentReference w:id="5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791D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1A3F1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B240C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2D5D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52B87A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Тестирование;</w:t>
            </w:r>
          </w:p>
        </w:tc>
      </w:tr>
      <w:tr w:rsidR="00F22C61" w:rsidRPr="00634C76" w14:paraId="0291C7E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B516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F467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[а], буквы А, 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303AB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8A03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7713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F21F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722E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2EFC10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F1BF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1E42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[о], буквы О, 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96BF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0332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851F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4E2E6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7EB6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E150C2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C793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306C1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[и], буквы И, 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6E77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99EE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227B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A4DA7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1E61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5E3030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80CBB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46D0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[ы], буква 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7397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4BCE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E0FED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CFB5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2D07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082A0C7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7C8B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BA531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Гласный звук [у], буквы У, 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D0FB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F7FF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D2D4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FD0F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90867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</w:tbl>
    <w:p w14:paraId="7E5EB234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11E772C6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98" w:right="650" w:bottom="52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72ACF66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2D88CF2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3621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78EE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[н], [н’], буквы Н, 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F33A9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BB5E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E534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6DCE5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2C47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2B27EEE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8083B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97D7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[с], [с’], буквы С, 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FE9D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9BD21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7F66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4A7C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57FB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476F9F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C415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224D2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[к], [к’], буквы К, 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7197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83EC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CFE4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A3ED8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BC73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CD66874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FBF1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37B3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[т], [т’], буквы Т, 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B22A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E596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8CFB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5464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688A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E2F776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7223E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80ED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[л], [л’], буквы Л, 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E113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A847C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63F0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C25E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86607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68D96E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04201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F768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[р], [р’], буквы Р, р.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8416E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E81C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60A4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765010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A6E1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6743EC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3317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DDE1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[в], [в’], буквы В, 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D670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74A2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440E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B11D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783B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FA9F33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8F61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69BC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[в], [в’], буквы В, 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270E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1A7A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28AC5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98D1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7216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4B2269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3793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EFC4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 Е, 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188A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3A25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66D3D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D8E35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5BE4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59C097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FB63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F294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[п], [п’], буквы П, п.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EC6C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FCBF8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C3B7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3131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0035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9AFA04D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4590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771A0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[м], [м’], буквы М, 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DA3B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F111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F056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02CA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D8E1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5C14A9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5956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215F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[з], [з’], буквы З, з.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28F3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DC21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BEFA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E4D65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ED1B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195873D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6E09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3C081" w14:textId="77777777" w:rsidR="00F22C61" w:rsidRPr="00634C76" w:rsidRDefault="00AA6765">
            <w:pPr>
              <w:autoSpaceDE w:val="0"/>
              <w:autoSpaceDN w:val="0"/>
              <w:spacing w:before="98" w:after="0" w:line="278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[з], [з’], буквы З, з. Сопоставление слогов и слов с буквами з и с.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CC3B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5C4B4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C16EF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CAB0C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D95B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3B89F2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20F5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46BA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Согласные звуки [б], [б’], буквы Б, б.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3C69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609D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42A1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E810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29CD6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3CB4DAA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EC61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1D378" w14:textId="77777777" w:rsidR="00F22C61" w:rsidRPr="00634C76" w:rsidRDefault="00AA6765">
            <w:pPr>
              <w:autoSpaceDE w:val="0"/>
              <w:autoSpaceDN w:val="0"/>
              <w:spacing w:before="98" w:after="0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[б], [б’], буквы Б, б. Сопоставление слогов и слов с буквами б и п.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A732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0100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3E8B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4487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BF03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19D861D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F4AE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83E3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[д], [д’], буквы Д, д.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8228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10E1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5CCD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10BB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BEFD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</w:tbl>
    <w:p w14:paraId="732EF367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6B3CB3B2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83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2C6A87B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22DA6EB3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A310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8ACAB" w14:textId="77777777" w:rsidR="00F22C61" w:rsidRPr="00634C76" w:rsidRDefault="00AA6765">
            <w:pPr>
              <w:autoSpaceDE w:val="0"/>
              <w:autoSpaceDN w:val="0"/>
              <w:spacing w:before="98" w:after="0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[д], [д’], буквы Д, д. Сопоставление слогов и слов с буквами д и 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4FA0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7E90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49F1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9245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4847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3FBE5C1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D58C9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036B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 Я, 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079A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7CDB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BBB5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F255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7790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D069057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9E48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0A02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[г], [г’], буквы Г, г.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BD55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349C7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64232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479E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E5C014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3EEA76E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C219D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24CDD" w14:textId="77777777" w:rsidR="00F22C61" w:rsidRPr="00634C76" w:rsidRDefault="00AA6765">
            <w:pPr>
              <w:autoSpaceDE w:val="0"/>
              <w:autoSpaceDN w:val="0"/>
              <w:spacing w:before="100" w:after="0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[г], [г’], буквы Г, г. Сопоставление слогов и слов с буквами г и 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4BA968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EBCA5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7D2D2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AF83B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5C59D1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0C2D3D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9EE3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4AA3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Мягкий согласный звук [ч’], буквы Ч, ч.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2F1F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8B56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3AD6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0D7E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6D62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56F642D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4A22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CEECF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Буква ь — показатель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мягкости предшествующих согласных звуков.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249B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325D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F3E3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D3665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978E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02B942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62BF4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1EC94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Твёрдый согласный звук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[ш], буквы Ш, ш. Сочетание ши.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DAA2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48EF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CFC2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187E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89EA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F39D98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DEB4F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D2498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Твёрдый согласный звук [ж], буквы Ж, ж.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C281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B0F4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74DC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06DF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6806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8E1619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BA4C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C523C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Твёрдый согласный звук [ж], буквы Ж, ж. Сопоставление звуков [ж] и [ш].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BA4A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7B6B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958A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2A03A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DA545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4187B86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8F61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B5478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 Ё, ё.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55C2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D562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E038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EA668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6D09A9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FD20B66" w14:textId="77777777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7A96E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41.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BD493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Звук [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j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’], буквы Й, й.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6EFA8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4DB38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ACF5B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1B1F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96589C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AF97E5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C20C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201C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[х], [х’], буквы Х, 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C065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2B1A0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927F1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3966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E254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39B4F5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0D68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3BE3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 Ю, ю.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5C38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C34E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5F6E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DE14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8F13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24AA85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40379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26EE8" w14:textId="408CF199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Русский алфавит. Проект</w:t>
            </w:r>
            <w:r w:rsidR="009C3A35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«Необычная азбука».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5913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01FF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79A7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E204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9E59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 работа;</w:t>
            </w:r>
          </w:p>
        </w:tc>
      </w:tr>
      <w:tr w:rsidR="00F22C61" w:rsidRPr="00634C76" w14:paraId="10E1AFD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9693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78CF4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commentRangeStart w:id="6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Диагностическая работа по итогам 2 четверти.</w:t>
            </w:r>
            <w:commentRangeEnd w:id="6"/>
            <w:r w:rsidR="009C3A35">
              <w:rPr>
                <w:rStyle w:val="aff8"/>
              </w:rPr>
              <w:commentReference w:id="6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711C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2E94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BF4C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BB19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7F7F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Тестирование;</w:t>
            </w:r>
          </w:p>
        </w:tc>
      </w:tr>
      <w:tr w:rsidR="00F22C61" w:rsidRPr="00634C76" w14:paraId="753D70C0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328B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DC00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Твёрдый согласный звук [ц], буквы Ц, ц.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BEA2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3142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87C7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C0E2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843C9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</w:tbl>
    <w:p w14:paraId="511B63F8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22D7026D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32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D84E791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0A75A2E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4629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372E8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Гласный звук [э], буквы Э, э.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175B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DEAE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9C90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A2105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9008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AAC9DE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7D8A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E685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Мягкий глухой согласный звук [щ’].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Буквы Щ, щ.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6836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B515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D6C4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3F8D3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8BA3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B068D74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2A38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B8282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Согласные звуки [ф], [ф’], буквы Ф, ф.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E8CC9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E6D3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0AA1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9859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73199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FEEFD55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D70E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259D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Мягкий и твёрдый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разделительные знаки.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D5ED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CB18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B45EB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1786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5E7E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971298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9935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6A5B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Отработка техники чтения.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FEB9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CF93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156C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BA33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0EC9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064290E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2331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F1BDF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Знакомство с русским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алфавитом как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последовательностью букв.</w:t>
            </w:r>
          </w:p>
          <w:p w14:paraId="405D3977" w14:textId="77777777" w:rsidR="00F22C61" w:rsidRPr="00634C76" w:rsidRDefault="00AA6765">
            <w:pPr>
              <w:autoSpaceDE w:val="0"/>
              <w:autoSpaceDN w:val="0"/>
              <w:spacing w:before="70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Русский алфавит. Проект«Необычная азбука».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2630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D9A0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A9E8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0DD1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6F783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 работа;</w:t>
            </w:r>
          </w:p>
        </w:tc>
      </w:tr>
      <w:tr w:rsidR="00F22C61" w:rsidRPr="00634C76" w14:paraId="123BEC6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7CBB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9EE5DA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288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Как хорошо уметь читать! Слушание.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Понимание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текста.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4A2C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58A2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2D10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A4DA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2553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2786E35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8376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349E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Одна у человека родная мать— одна у него и Родина.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7260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5B48E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824F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7E5B1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A436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0C0E83A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8AC0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CCBBC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История славянской азбуки. История первого русского букваря.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0A57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7C39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770C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ED5A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7C44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5A14ABF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9C12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3C4F7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А. С. Пушкин — гордость нашей Родины.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Сказки А. С. Пушкина.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822B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9221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DDB7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961E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D0C66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7B90727" w14:textId="77777777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BD42E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B5BC5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Рассказы Л. Н. Толстого для детей.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C90F3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181D6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EB42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41111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A1EB6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922D6C3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4579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1B9A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Произведения К. Д.</w:t>
            </w:r>
          </w:p>
          <w:p w14:paraId="532B845F" w14:textId="77777777" w:rsidR="00F22C61" w:rsidRPr="00634C76" w:rsidRDefault="00AA676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Ушинского для детей.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2086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933B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925E6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B9A1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3189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8946C82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5A70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53CC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Стихи К. И. Чуковского и С. Я. Маршака.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69E04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E0E4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5ED9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789E1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6735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05D7B78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39A2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CDB32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Рассказы В. В. Бианки о животных и М. М.</w:t>
            </w:r>
          </w:p>
          <w:p w14:paraId="20420CFE" w14:textId="77777777" w:rsidR="00F22C61" w:rsidRPr="00634C76" w:rsidRDefault="00AA676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Пришвина о природе.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F9419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71FF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2313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6760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9BD3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CFBDAD1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667D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9596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43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Стихи А. Л. Барто и С. В. Михалкова.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7872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9C37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D225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C648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8D2C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</w:tbl>
    <w:p w14:paraId="55063D52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6B6B51DF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7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F30C51C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41C7409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688A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470F0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Весёлые стихи Б. В. Заходера.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Стихи В. Д. Берестова.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D88F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C6D8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1DEC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C6E3A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DA38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52EA229" w14:textId="77777777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4E24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A85D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commentRangeStart w:id="7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Диагностическая работа.</w:t>
            </w:r>
            <w:commentRangeEnd w:id="7"/>
            <w:r w:rsidR="009C3A35">
              <w:rPr>
                <w:rStyle w:val="aff8"/>
              </w:rPr>
              <w:commentReference w:id="7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CF86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F2277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1B65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DB9FD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5258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Тестирование;</w:t>
            </w:r>
          </w:p>
        </w:tc>
      </w:tr>
      <w:tr w:rsidR="00F22C61" w:rsidRPr="00634C76" w14:paraId="32044EAB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FD61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5DA7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Знакомство с учебником по литературному чтению.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C0A6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7402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3BC0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13F6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AD4D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8FE5FB9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AB4A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02911D" w14:textId="55B15EC4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commentRangeStart w:id="8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 маме. Эмма Мошковская.</w:t>
            </w:r>
            <w:r w:rsidR="00680DFA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«Я маму мою обидел».</w:t>
            </w:r>
          </w:p>
          <w:p w14:paraId="3085E2D2" w14:textId="77777777" w:rsidR="00F22C61" w:rsidRPr="00634C76" w:rsidRDefault="00AA6765">
            <w:pPr>
              <w:autoSpaceDE w:val="0"/>
              <w:autoSpaceDN w:val="0"/>
              <w:spacing w:before="72" w:after="0" w:line="262" w:lineRule="auto"/>
              <w:ind w:left="72" w:right="288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Григорий Виеру. «Мамин </w:t>
            </w:r>
            <w:commentRangeEnd w:id="8"/>
            <w:r w:rsidR="00693E12">
              <w:rPr>
                <w:rStyle w:val="aff8"/>
              </w:rPr>
              <w:commentReference w:id="8"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день».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5B719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1D63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401C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65FF0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6469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73A65F0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B32B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68A81" w14:textId="77777777" w:rsidR="00F22C61" w:rsidRPr="00634C76" w:rsidRDefault="00AA6765">
            <w:pPr>
              <w:autoSpaceDE w:val="0"/>
              <w:autoSpaceDN w:val="0"/>
              <w:spacing w:before="98" w:after="0"/>
              <w:ind w:left="72" w:right="144"/>
              <w:rPr>
                <w:color w:val="000000" w:themeColor="text1"/>
              </w:rPr>
            </w:pPr>
            <w:commentRangeStart w:id="9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О маме. Елена Благинина.«Мама спит, она устала…»Н. 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Н. Бромлей «Главное </w:t>
            </w:r>
            <w:r w:rsidRPr="00634C76">
              <w:rPr>
                <w:color w:val="000000" w:themeColor="text1"/>
              </w:rPr>
              <w:br/>
            </w:r>
            <w:commentRangeEnd w:id="9"/>
            <w:r w:rsidR="00693E12">
              <w:rPr>
                <w:rStyle w:val="aff8"/>
              </w:rPr>
              <w:commentReference w:id="9"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слово».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C246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CE077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258D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6474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96A9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6939FA7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58E8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A22C4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576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В. Данько. «Загадочные буквы».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4A2D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8636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69668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EAD7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1B46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444768F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08C4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26BFD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И. Токмакова. «Аля,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Кляксич и буква А».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С. Черный. «Живая азбука».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5ADD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8ADE5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812D6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7111E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8AA2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B439D8C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4FE0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69.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112CB9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Ф. Кривин. «Почему А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поется, а Б нет».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Г. Сапгир.«Про Медведя».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DB68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06D0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3756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1C557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7E75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FE1E352" w14:textId="77777777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FD7A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0182E" w14:textId="77777777" w:rsidR="00F22C61" w:rsidRPr="00634C76" w:rsidRDefault="00AA6765">
            <w:pPr>
              <w:autoSpaceDE w:val="0"/>
              <w:autoSpaceDN w:val="0"/>
              <w:spacing w:before="98" w:after="0" w:line="281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М. Бородицкая. «Разговор с пчелой». И. Гамазкова. «Кто как кричит?»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И. Гамазкова, Е. Григорьева. «Живая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азбука».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C444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407A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72DF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A7C4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F5237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81D694B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A8461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52A91" w14:textId="77777777" w:rsidR="00F22C61" w:rsidRPr="00634C76" w:rsidRDefault="00AA6765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Маршак. «Автобус номер двадцать шесть». Из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старинных книг.</w:t>
            </w:r>
          </w:p>
          <w:p w14:paraId="780EF8C1" w14:textId="77777777" w:rsidR="00F22C61" w:rsidRPr="00634C76" w:rsidRDefault="00AA676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69FC85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976A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898CA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AA4DD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9A78B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ADE3C55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D4E5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944A1C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550"/>
              <w:jc w:val="both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Е. Чарушин. «Теремок». Русская народная сказка«Рукавичка».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BE59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D4C93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9507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122F2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69AD3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F80EACA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D851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A8634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Загадки. Песенки. Потешки. Небылицы.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682E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88A0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4B5C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DFE0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66A2D1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BB71DC7" w14:textId="77777777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C306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9ADF4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«Рифмы Матушки Гусыни».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746F2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9D6A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CC58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34F8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E7BF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</w:tbl>
    <w:p w14:paraId="1AFE5414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29EC559D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73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A9D3369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535CF35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CA390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9D0DB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Английская народная песенка «Дом, который построил Джек».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E0DD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5D85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A007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F994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9569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C75BF59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EF574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4D58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Сказки А. С. Пушкина.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06A7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2446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815F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E7A4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579FE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5F14395" w14:textId="77777777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3A640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CC202" w14:textId="77777777" w:rsidR="00F22C61" w:rsidRPr="00634C76" w:rsidRDefault="00AA6765">
            <w:pPr>
              <w:autoSpaceDE w:val="0"/>
              <w:autoSpaceDN w:val="0"/>
              <w:spacing w:before="98" w:after="0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Русские народные сказки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«Петух и собака», «Гуси-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лебеди». Из старинных книг. 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4B693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F6BE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BFE9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3007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5704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F3498F6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AABA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72D1B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Лирические стихотворения А. Майкова, А. Плещеева, Т. Белозёрова.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6A5B0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3A71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9ECF8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BB57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DB779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C110A58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D06E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79.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DED21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Лирические стихотворения С. Маршака, И. Токмаковой, Л. Ульяницкой, Л. Яхнина.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F13C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7B9C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EDD48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FE96A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E6888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9A2412B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6C79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E4660B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Е. Трутнева. «Когда это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бывает?». И. Токмакова. «К нам весна шагает…».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B7A9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A5DA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799F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BACA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BFE94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CD4AA70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ADA7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B40B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Как придумать загадку?</w:t>
            </w:r>
          </w:p>
          <w:p w14:paraId="5A3ED5F8" w14:textId="77777777" w:rsidR="00F22C61" w:rsidRPr="00634C76" w:rsidRDefault="00AA6765">
            <w:pPr>
              <w:autoSpaceDE w:val="0"/>
              <w:autoSpaceDN w:val="0"/>
              <w:spacing w:before="70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Проект «Составляем азбуку загадок».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35FF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63F0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CCF2BE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93EE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E5878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 работа;</w:t>
            </w:r>
          </w:p>
        </w:tc>
      </w:tr>
      <w:tr w:rsidR="00F22C61" w:rsidRPr="00634C76" w14:paraId="69182C63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B896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2A12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В. Берестов. «Воробушки».</w:t>
            </w:r>
          </w:p>
          <w:p w14:paraId="091D87F3" w14:textId="77777777" w:rsidR="00F22C61" w:rsidRPr="00634C76" w:rsidRDefault="00AA6765">
            <w:pPr>
              <w:autoSpaceDE w:val="0"/>
              <w:autoSpaceDN w:val="0"/>
              <w:spacing w:before="70" w:after="0" w:line="262" w:lineRule="auto"/>
              <w:ind w:left="72" w:right="100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Р. Сеф. «Чудо». Из старинных книг.</w:t>
            </w:r>
          </w:p>
          <w:p w14:paraId="4CF537E3" w14:textId="77777777" w:rsidR="00F22C61" w:rsidRPr="00634C76" w:rsidRDefault="00AA676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DEBA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6975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8186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6D0BB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8808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B86EDFA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BAE4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9AB3E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И. Токмакова. «Мы играли в хохотушки».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Я. Тайц.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«Волк».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B2E0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0DD5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7370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67EAA1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0FFE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4AF32718" w14:textId="77777777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48995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84.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ED30C" w14:textId="77777777" w:rsidR="00F22C61" w:rsidRPr="00634C76" w:rsidRDefault="00AA6765">
            <w:pPr>
              <w:autoSpaceDE w:val="0"/>
              <w:autoSpaceDN w:val="0"/>
              <w:spacing w:before="100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commentRangeStart w:id="10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Г. Кружков. «РРы!». Н. Артюхова. «Саша-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дразнилка».</w:t>
            </w:r>
            <w:commentRangeEnd w:id="10"/>
            <w:r w:rsidR="009C3A35">
              <w:rPr>
                <w:rStyle w:val="aff8"/>
              </w:rPr>
              <w:commentReference w:id="10"/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35CDB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E4B2C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D6BC83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0ACC2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6B0A2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57607C2D" w14:textId="77777777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FA17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1C1E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К. Чуковский. «Федотка». О. Дриз. «Привет». О.</w:t>
            </w:r>
          </w:p>
          <w:p w14:paraId="7688579D" w14:textId="77777777" w:rsidR="00F22C61" w:rsidRPr="00634C76" w:rsidRDefault="00AA6765">
            <w:pPr>
              <w:autoSpaceDE w:val="0"/>
              <w:autoSpaceDN w:val="0"/>
              <w:spacing w:before="70" w:after="0" w:line="271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Григорьев. «Стук». И. Токмакова.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«Разговор Лютика и Жучка».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611A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10C9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BCDA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E25C4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B985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DC1141E" w14:textId="77777777">
        <w:trPr>
          <w:trHeight w:hRule="exact" w:val="114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8AF2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3443B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И. Пивоварова. «Кулинаки-пулинаки». К. Чуковский.«Телефон».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D4A9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3AE2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C7DC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15DC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57A77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</w:tbl>
    <w:p w14:paraId="632D9518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66BD9D85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6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350F56C" w14:textId="77777777" w:rsidR="00F22C61" w:rsidRPr="00634C76" w:rsidRDefault="00F22C61">
      <w:pPr>
        <w:autoSpaceDE w:val="0"/>
        <w:autoSpaceDN w:val="0"/>
        <w:spacing w:after="66" w:line="220" w:lineRule="exact"/>
        <w:rPr>
          <w:color w:val="000000" w:themeColor="text1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164"/>
        <w:gridCol w:w="1646"/>
      </w:tblGrid>
      <w:tr w:rsidR="00F22C61" w:rsidRPr="00634C76" w14:paraId="270ACB4F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E3FE9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B805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М. Пляцковский.</w:t>
            </w:r>
          </w:p>
          <w:p w14:paraId="5A683385" w14:textId="77777777" w:rsidR="00F22C61" w:rsidRPr="00634C76" w:rsidRDefault="00AA6765">
            <w:pPr>
              <w:autoSpaceDE w:val="0"/>
              <w:autoSpaceDN w:val="0"/>
              <w:spacing w:before="70" w:after="0" w:line="271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«Помощник». Из старинных книг.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Разноцветные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D56F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4D75C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B3FE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F9C78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284B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DF6353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6533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5343B1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576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Ю. Ермолаев. «Лучший друг». Е. Благинина.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«Подарок».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8A78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0CCA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7E30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D84D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F261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A5B986D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3B95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89.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CB553E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</w:rPr>
            </w:pPr>
            <w:commentRangeStart w:id="11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В. Орлов. «Кто первый?». С. Михалков.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«Бараны». Р.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Сеф. «Совет». </w:t>
            </w:r>
            <w:commentRangeEnd w:id="11"/>
            <w:r w:rsidR="009C3A35">
              <w:rPr>
                <w:rStyle w:val="aff8"/>
              </w:rPr>
              <w:commentReference w:id="11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1FC4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88C21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B5F2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CD15E3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D4EF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B6F0999" w14:textId="77777777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F34BA3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90.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99556" w14:textId="77777777" w:rsidR="00F22C61" w:rsidRPr="00634C76" w:rsidRDefault="00AA6765">
            <w:pPr>
              <w:autoSpaceDE w:val="0"/>
              <w:autoSpaceDN w:val="0"/>
              <w:spacing w:before="100" w:after="0" w:line="271" w:lineRule="auto"/>
              <w:ind w:left="72" w:right="43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В. Берестов. «В магазине игрушек».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И. Пивоварова«Вежливый ослик».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2FE72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786583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AFD14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B9B5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43A58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1293F439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033B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B9937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Я. Аким. «Моя родня». Проект «Наш класс –дружная семья»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1A83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06DD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30C8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36F47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0DC6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Практическая работа;</w:t>
            </w:r>
          </w:p>
        </w:tc>
      </w:tr>
      <w:tr w:rsidR="00F22C61" w:rsidRPr="00634C76" w14:paraId="6DB39E32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CE6E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30E98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Маршак. «Хороший </w:t>
            </w:r>
            <w:r w:rsidRPr="00634C76">
              <w:rPr>
                <w:color w:val="000000" w:themeColor="text1"/>
                <w:lang w:val="ru-RU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день». По М. Пляцковскому.«Сердитый дог Буль».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3E5E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71B4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EE05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055C5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7584F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7C7C2DD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8D9A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2AE51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288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Ю. Энтин. «Про дружбу». Из старинных книг.</w:t>
            </w:r>
          </w:p>
          <w:p w14:paraId="70F61A50" w14:textId="77777777" w:rsidR="00F22C61" w:rsidRPr="00634C76" w:rsidRDefault="00AA6765">
            <w:pPr>
              <w:autoSpaceDE w:val="0"/>
              <w:autoSpaceDN w:val="0"/>
              <w:spacing w:before="7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C5471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043B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3E84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82C93B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EA351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FFC20C8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6B17F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0437AC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Михалков. «Трезор». Р. Сеф.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«Кто любит собак…».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86F7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9FC7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7CE1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9B57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3C57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5A74B70" w14:textId="77777777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2605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7A31C" w14:textId="77777777" w:rsidR="00F22C61" w:rsidRPr="00634C76" w:rsidRDefault="00AA6765">
            <w:pPr>
              <w:autoSpaceDE w:val="0"/>
              <w:autoSpaceDN w:val="0"/>
              <w:spacing w:before="98" w:after="0" w:line="271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В. Осеева. «Собака яростно лаяла».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И. Токмакова.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«Купите собаку».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91C0D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5DF0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94A1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BF939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F4C144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2FACE401" w14:textId="77777777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05B338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959A4" w14:textId="77777777" w:rsidR="00F22C61" w:rsidRPr="00634C76" w:rsidRDefault="00AA6765">
            <w:pPr>
              <w:autoSpaceDE w:val="0"/>
              <w:autoSpaceDN w:val="0"/>
              <w:spacing w:before="100" w:after="0" w:line="271" w:lineRule="auto"/>
              <w:ind w:left="72" w:right="576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М. Пляцковский. «Цап Царапыч». Г. Сапгир.«Кошка».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0AA70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77DEE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6D4DF" w14:textId="77777777" w:rsidR="00F22C61" w:rsidRPr="00634C76" w:rsidRDefault="00AA6765">
            <w:pPr>
              <w:autoSpaceDE w:val="0"/>
              <w:autoSpaceDN w:val="0"/>
              <w:spacing w:before="100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515ECF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AEDEF9" w14:textId="77777777" w:rsidR="00F22C61" w:rsidRPr="00634C76" w:rsidRDefault="00AA6765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00431AB1" w14:textId="77777777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3C345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6FDCB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>В. Берестов. «Лягушата». В. Лунин. «Никого не обижай».</w:t>
            </w:r>
          </w:p>
          <w:p w14:paraId="69531269" w14:textId="77777777" w:rsidR="00F22C61" w:rsidRPr="00634C76" w:rsidRDefault="00AA6765">
            <w:pPr>
              <w:autoSpaceDE w:val="0"/>
              <w:autoSpaceDN w:val="0"/>
              <w:spacing w:before="70" w:after="0" w:line="262" w:lineRule="auto"/>
              <w:ind w:left="72" w:right="576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С. Михалков.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«Важный совет».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632CB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0757C2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E884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F5E6C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5F920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6F5B8810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3B88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A6CF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t xml:space="preserve">Н. Сладков. «Лисица и еж». </w:t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Разноцветные страницы.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3B6EC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2D3834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1ECC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51F27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8EFFD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 xml:space="preserve">Устный </w:t>
            </w:r>
            <w:r w:rsidRPr="00634C76">
              <w:rPr>
                <w:color w:val="000000" w:themeColor="text1"/>
              </w:rPr>
              <w:br/>
            </w: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опрос;</w:t>
            </w:r>
          </w:p>
        </w:tc>
      </w:tr>
      <w:tr w:rsidR="00F22C61" w:rsidRPr="00634C76" w14:paraId="35A0231C" w14:textId="77777777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FAEC6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09735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720"/>
              <w:rPr>
                <w:color w:val="000000" w:themeColor="text1"/>
              </w:rPr>
            </w:pPr>
            <w:commentRangeStart w:id="12"/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Итоговая комплексная работа.</w:t>
            </w:r>
            <w:commentRangeEnd w:id="12"/>
            <w:r w:rsidR="009C3A35">
              <w:rPr>
                <w:rStyle w:val="aff8"/>
              </w:rPr>
              <w:commentReference w:id="12"/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58559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990E7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A8EB80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F5176" w14:textId="77777777" w:rsidR="00F22C61" w:rsidRPr="00634C76" w:rsidRDefault="00F22C61">
            <w:pPr>
              <w:rPr>
                <w:color w:val="000000" w:themeColor="text1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4EC0A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jc w:val="center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Тестирование;</w:t>
            </w:r>
          </w:p>
        </w:tc>
      </w:tr>
      <w:tr w:rsidR="00F22C61" w:rsidRPr="00634C76" w14:paraId="62E71A5D" w14:textId="77777777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FBD2A" w14:textId="77777777" w:rsidR="00F22C61" w:rsidRPr="00634C76" w:rsidRDefault="00AA6765">
            <w:pPr>
              <w:autoSpaceDE w:val="0"/>
              <w:autoSpaceDN w:val="0"/>
              <w:spacing w:before="98" w:after="0" w:line="262" w:lineRule="auto"/>
              <w:ind w:left="72" w:right="144"/>
              <w:rPr>
                <w:color w:val="000000" w:themeColor="text1"/>
                <w:lang w:val="ru-RU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8E5D9" w14:textId="77777777" w:rsidR="00F22C61" w:rsidRPr="00634C76" w:rsidRDefault="0056727C">
            <w:pPr>
              <w:autoSpaceDE w:val="0"/>
              <w:autoSpaceDN w:val="0"/>
              <w:spacing w:before="98" w:after="0" w:line="230" w:lineRule="auto"/>
              <w:ind w:left="74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99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69DC3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EF2D8" w14:textId="77777777" w:rsidR="00F22C61" w:rsidRPr="00634C76" w:rsidRDefault="00AA6765">
            <w:pPr>
              <w:autoSpaceDE w:val="0"/>
              <w:autoSpaceDN w:val="0"/>
              <w:spacing w:before="98" w:after="0" w:line="230" w:lineRule="auto"/>
              <w:ind w:left="72"/>
              <w:rPr>
                <w:color w:val="000000" w:themeColor="text1"/>
              </w:rPr>
            </w:pPr>
            <w:r w:rsidRPr="00634C76">
              <w:rPr>
                <w:rFonts w:ascii="Times New Roman" w:eastAsia="Times New Roman" w:hAnsi="Times New Roman"/>
                <w:color w:val="000000" w:themeColor="text1"/>
                <w:sz w:val="24"/>
              </w:rPr>
              <w:t>4</w:t>
            </w:r>
          </w:p>
        </w:tc>
      </w:tr>
    </w:tbl>
    <w:p w14:paraId="56EB5014" w14:textId="77777777" w:rsidR="00F22C61" w:rsidRPr="00634C76" w:rsidRDefault="00F22C61">
      <w:pPr>
        <w:autoSpaceDE w:val="0"/>
        <w:autoSpaceDN w:val="0"/>
        <w:spacing w:after="0" w:line="14" w:lineRule="exact"/>
        <w:rPr>
          <w:color w:val="000000" w:themeColor="text1"/>
        </w:rPr>
      </w:pPr>
    </w:p>
    <w:p w14:paraId="1C6BF77E" w14:textId="77777777" w:rsidR="00F22C61" w:rsidRPr="00634C76" w:rsidRDefault="00F22C61">
      <w:pPr>
        <w:rPr>
          <w:color w:val="000000" w:themeColor="text1"/>
        </w:rPr>
        <w:sectPr w:rsidR="00F22C61" w:rsidRPr="00634C76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50269A6" w14:textId="77777777" w:rsidR="00F22C61" w:rsidRPr="00634C76" w:rsidRDefault="00F22C61">
      <w:pPr>
        <w:autoSpaceDE w:val="0"/>
        <w:autoSpaceDN w:val="0"/>
        <w:spacing w:after="78" w:line="220" w:lineRule="exact"/>
        <w:rPr>
          <w:color w:val="000000" w:themeColor="text1"/>
        </w:rPr>
      </w:pPr>
    </w:p>
    <w:p w14:paraId="789BED14" w14:textId="77777777" w:rsidR="00F22C61" w:rsidRPr="00634C76" w:rsidRDefault="00AA6765">
      <w:pPr>
        <w:autoSpaceDE w:val="0"/>
        <w:autoSpaceDN w:val="0"/>
        <w:spacing w:after="0" w:line="230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</w:rPr>
        <w:t xml:space="preserve">УЧЕБНО-МЕТОДИЧЕСКОЕ ОБЕСПЕЧЕНИЕ ОБРАЗОВАТЕЛЬНОГО ПРОЦЕССА </w:t>
      </w:r>
    </w:p>
    <w:p w14:paraId="10E30823" w14:textId="77777777" w:rsidR="00F22C61" w:rsidRPr="00634C76" w:rsidRDefault="00AA6765">
      <w:pPr>
        <w:autoSpaceDE w:val="0"/>
        <w:autoSpaceDN w:val="0"/>
        <w:spacing w:before="346" w:after="0" w:line="230" w:lineRule="auto"/>
        <w:rPr>
          <w:color w:val="000000" w:themeColor="text1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</w:rPr>
        <w:t>ОБЯЗАТЕЛЬНЫЕ УЧЕБНЫЕ МАТЕРИАЛЫ ДЛЯ УЧЕНИКА</w:t>
      </w:r>
    </w:p>
    <w:p w14:paraId="70BBE188" w14:textId="77777777" w:rsidR="00F22C61" w:rsidRPr="00634C76" w:rsidRDefault="00AA6765">
      <w:pPr>
        <w:autoSpaceDE w:val="0"/>
        <w:autoSpaceDN w:val="0"/>
        <w:spacing w:before="166" w:after="0" w:line="271" w:lineRule="auto"/>
        <w:ind w:right="864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Климанова Л.Ф., Горецкий В.Г., Голованова М.В. и другие, Литературное чтение (в 2 частях). Учебник. 1класс. Акционерное общество «Издательство «Просвещение»;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Введите свой вариант:</w:t>
      </w:r>
    </w:p>
    <w:p w14:paraId="72C80ECC" w14:textId="77777777" w:rsidR="00F22C61" w:rsidRPr="00634C76" w:rsidRDefault="00AA6765">
      <w:pPr>
        <w:autoSpaceDE w:val="0"/>
        <w:autoSpaceDN w:val="0"/>
        <w:spacing w:before="26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МЕТОДИЧЕСКИЕ МАТЕРИАЛЫ ДЛЯ УЧИТЕЛЯ</w:t>
      </w:r>
    </w:p>
    <w:p w14:paraId="7FEC93A1" w14:textId="77777777" w:rsidR="00F22C61" w:rsidRPr="00634C76" w:rsidRDefault="00AA6765">
      <w:pPr>
        <w:autoSpaceDE w:val="0"/>
        <w:autoSpaceDN w:val="0"/>
        <w:spacing w:before="166" w:after="0" w:line="278" w:lineRule="auto"/>
        <w:ind w:right="2016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Л. Ф. Климанова, В. Г. Горецкий, М. В. Голованова. Литературное чтение. 1 класс: Учебник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Рабочая тетрадь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Литературное чтение. Рабочие программы. 1-4 классы.</w:t>
      </w:r>
    </w:p>
    <w:p w14:paraId="31E87A81" w14:textId="77777777" w:rsidR="00F22C61" w:rsidRPr="00634C76" w:rsidRDefault="00AA6765">
      <w:pPr>
        <w:autoSpaceDE w:val="0"/>
        <w:autoSpaceDN w:val="0"/>
        <w:spacing w:before="262" w:after="0" w:line="230" w:lineRule="auto"/>
        <w:rPr>
          <w:color w:val="000000" w:themeColor="text1"/>
          <w:lang w:val="ru-RU"/>
        </w:rPr>
      </w:pPr>
      <w:r w:rsidRPr="00634C76">
        <w:rPr>
          <w:rFonts w:ascii="Times New Roman" w:eastAsia="Times New Roman" w:hAnsi="Times New Roman"/>
          <w:b/>
          <w:color w:val="000000" w:themeColor="text1"/>
          <w:sz w:val="24"/>
          <w:lang w:val="ru-RU"/>
        </w:rPr>
        <w:t>ЦИФРОВЫЕ ОБРАЗОВАТЕЛЬНЫЕ РЕСУРСЫ И РЕСУРСЫ СЕТИ ИНТЕРНЕТ</w:t>
      </w:r>
    </w:p>
    <w:p w14:paraId="133DD6F7" w14:textId="4C74369A" w:rsidR="00F22C61" w:rsidRPr="00634C76" w:rsidRDefault="00AA6765" w:rsidP="00DB7330">
      <w:pPr>
        <w:autoSpaceDE w:val="0"/>
        <w:autoSpaceDN w:val="0"/>
        <w:spacing w:before="166" w:after="0" w:line="262" w:lineRule="auto"/>
        <w:ind w:right="9504"/>
        <w:rPr>
          <w:color w:val="000000" w:themeColor="text1"/>
          <w:lang w:val="ru-RU"/>
        </w:rPr>
        <w:sectPr w:rsidR="00F22C61" w:rsidRPr="00634C76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634C76">
        <w:rPr>
          <w:rFonts w:ascii="Times New Roman" w:eastAsia="Times New Roman" w:hAnsi="Times New Roman"/>
          <w:color w:val="000000" w:themeColor="text1"/>
          <w:sz w:val="24"/>
        </w:rPr>
        <w:t>resh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r w:rsidRPr="00634C76">
        <w:rPr>
          <w:rFonts w:ascii="Times New Roman" w:eastAsia="Times New Roman" w:hAnsi="Times New Roman"/>
          <w:color w:val="000000" w:themeColor="text1"/>
          <w:sz w:val="24"/>
        </w:rPr>
        <w:t>edu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r w:rsidRPr="00634C76">
        <w:rPr>
          <w:rFonts w:ascii="Times New Roman" w:eastAsia="Times New Roman" w:hAnsi="Times New Roman"/>
          <w:color w:val="000000" w:themeColor="text1"/>
          <w:sz w:val="24"/>
        </w:rPr>
        <w:t>ru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 xml:space="preserve"> </w:t>
      </w:r>
      <w:r w:rsidRPr="00634C76">
        <w:rPr>
          <w:color w:val="000000" w:themeColor="text1"/>
          <w:lang w:val="ru-RU"/>
        </w:rPr>
        <w:br/>
      </w:r>
      <w:r w:rsidRPr="00634C76">
        <w:rPr>
          <w:rFonts w:ascii="Times New Roman" w:eastAsia="Times New Roman" w:hAnsi="Times New Roman"/>
          <w:color w:val="000000" w:themeColor="text1"/>
          <w:sz w:val="24"/>
        </w:rPr>
        <w:t>uchi</w:t>
      </w:r>
      <w:r w:rsidRPr="00634C76">
        <w:rPr>
          <w:rFonts w:ascii="Times New Roman" w:eastAsia="Times New Roman" w:hAnsi="Times New Roman"/>
          <w:color w:val="000000" w:themeColor="text1"/>
          <w:sz w:val="24"/>
          <w:lang w:val="ru-RU"/>
        </w:rPr>
        <w:t>.</w:t>
      </w:r>
      <w:r w:rsidRPr="00634C76">
        <w:rPr>
          <w:rFonts w:ascii="Times New Roman" w:eastAsia="Times New Roman" w:hAnsi="Times New Roman"/>
          <w:color w:val="000000" w:themeColor="text1"/>
          <w:sz w:val="24"/>
        </w:rPr>
        <w:t>ru</w:t>
      </w:r>
    </w:p>
    <w:p w14:paraId="2EDF4041" w14:textId="109919EA" w:rsidR="00AA6765" w:rsidRPr="00634C76" w:rsidRDefault="00AA6765">
      <w:pPr>
        <w:rPr>
          <w:color w:val="000000" w:themeColor="text1"/>
          <w:lang w:val="ru-RU"/>
        </w:rPr>
      </w:pPr>
    </w:p>
    <w:sectPr w:rsidR="00AA6765" w:rsidRPr="00634C7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Сацита" w:date="2022-09-07T09:13:00Z" w:initials="С">
    <w:p w14:paraId="766586E9" w14:textId="77777777" w:rsidR="004B2CB6" w:rsidRDefault="004B2CB6" w:rsidP="00693E12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Текущий контроль;</w:t>
      </w:r>
    </w:p>
    <w:p w14:paraId="2FF590E8" w14:textId="77777777" w:rsidR="004B2CB6" w:rsidRPr="009C3A35" w:rsidRDefault="004B2CB6" w:rsidP="00693E12">
      <w:pPr>
        <w:pStyle w:val="aff9"/>
        <w:rPr>
          <w:lang w:val="ru-RU"/>
        </w:rPr>
      </w:pPr>
      <w:r>
        <w:rPr>
          <w:lang w:val="ru-RU"/>
        </w:rPr>
        <w:t>Промежуточный контроль;</w:t>
      </w:r>
    </w:p>
  </w:comment>
  <w:comment w:id="2" w:author="Сацита" w:date="2022-09-07T09:15:00Z" w:initials="С">
    <w:p w14:paraId="7AC4DC49" w14:textId="77777777" w:rsidR="004B2CB6" w:rsidRPr="00517DB9" w:rsidRDefault="004B2CB6" w:rsidP="00693E12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Устный опрос (одна из форм контроля) может строиться как беседа (учебный диалог) и как рассказ или сообщение о наблюдении или опыте (монологическая форма устного ответа). Для оценивания устного ответа необходимо определить критериальную составляющую. Критерии устного ответа вырабатываются в совместной деятельности педагога и обучающегося, в 1-м классе критерии предлагает учитель, привлекая к обсуждению учащихся.</w:t>
      </w:r>
    </w:p>
    <w:p w14:paraId="6D43CBB6" w14:textId="77777777" w:rsidR="004B2CB6" w:rsidRPr="00693E12" w:rsidRDefault="004B2CB6">
      <w:pPr>
        <w:pStyle w:val="aff9"/>
        <w:rPr>
          <w:lang w:val="ru-RU"/>
        </w:rPr>
      </w:pPr>
    </w:p>
  </w:comment>
  <w:comment w:id="3" w:author="Сацита" w:date="2022-09-07T09:18:00Z" w:initials="С">
    <w:p w14:paraId="5CEAF43C" w14:textId="77777777" w:rsidR="004B2CB6" w:rsidRPr="000B344F" w:rsidRDefault="004B2CB6" w:rsidP="00693E12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3CA88A06" w14:textId="77777777" w:rsidR="004B2CB6" w:rsidRPr="00693E12" w:rsidRDefault="004B2CB6">
      <w:pPr>
        <w:pStyle w:val="aff9"/>
        <w:rPr>
          <w:lang w:val="ru-RU"/>
        </w:rPr>
      </w:pPr>
    </w:p>
  </w:comment>
  <w:comment w:id="4" w:author="Сацита" w:date="2022-09-07T09:18:00Z" w:initials="С">
    <w:p w14:paraId="28C3D50F" w14:textId="77777777" w:rsidR="004B2CB6" w:rsidRPr="000B344F" w:rsidRDefault="004B2CB6" w:rsidP="00693E12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7BD161DC" w14:textId="77777777" w:rsidR="004B2CB6" w:rsidRPr="00693E12" w:rsidRDefault="004B2CB6">
      <w:pPr>
        <w:pStyle w:val="aff9"/>
        <w:rPr>
          <w:lang w:val="ru-RU"/>
        </w:rPr>
      </w:pPr>
    </w:p>
  </w:comment>
  <w:comment w:id="5" w:author="Сацита" w:date="2022-09-07T09:17:00Z" w:initials="С">
    <w:p w14:paraId="2AA424B7" w14:textId="77777777" w:rsidR="004B2CB6" w:rsidRPr="00E440E3" w:rsidRDefault="004B2CB6" w:rsidP="00693E12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Предварительная диагностика знаний, умений и универсальных учебных действий, связанных с предстоящей деятельностью.</w:t>
      </w:r>
    </w:p>
    <w:p w14:paraId="76215A9E" w14:textId="77777777" w:rsidR="004B2CB6" w:rsidRPr="00693E12" w:rsidRDefault="004B2CB6">
      <w:pPr>
        <w:pStyle w:val="aff9"/>
        <w:rPr>
          <w:lang w:val="ru-RU"/>
        </w:rPr>
      </w:pPr>
    </w:p>
  </w:comment>
  <w:comment w:id="6" w:author="Сацита" w:date="2022-09-07T11:50:00Z" w:initials="С">
    <w:p w14:paraId="58944004" w14:textId="3054048E" w:rsidR="004B2CB6" w:rsidRPr="009C3A35" w:rsidRDefault="004B2CB6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Диагностика знаний, умений и универсальных учебных действий.</w:t>
      </w:r>
    </w:p>
  </w:comment>
  <w:comment w:id="7" w:author="Сацита" w:date="2022-09-07T11:51:00Z" w:initials="С">
    <w:p w14:paraId="6AFD36E6" w14:textId="42974709" w:rsidR="004B2CB6" w:rsidRPr="009C3A35" w:rsidRDefault="004B2CB6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Диагностика знаний, умений и универсальных учебных действий.</w:t>
      </w:r>
    </w:p>
  </w:comment>
  <w:comment w:id="8" w:author="Сацита" w:date="2022-09-07T09:19:00Z" w:initials="С">
    <w:p w14:paraId="789E4CF1" w14:textId="77777777" w:rsidR="004B2CB6" w:rsidRPr="00693E12" w:rsidRDefault="004B2CB6" w:rsidP="00693E12">
      <w:pPr>
        <w:shd w:val="clear" w:color="auto" w:fill="FFFFFF" w:themeFill="background1"/>
        <w:rPr>
          <w:lang w:val="ru-RU"/>
        </w:rPr>
      </w:pPr>
      <w:r>
        <w:rPr>
          <w:rStyle w:val="aff8"/>
        </w:rPr>
        <w:annotationRef/>
      </w:r>
      <w:r>
        <w:rPr>
          <w:rFonts w:ascii="Times New Roman" w:eastAsia="Times New Roman" w:hAnsi="Times New Roman"/>
          <w:color w:val="000000"/>
          <w:w w:val="97"/>
          <w:lang w:val="ru-RU"/>
        </w:rPr>
        <w:t>Изучения тем этого раздела не было в учебнике литературного чтения УМК «Школа России»</w:t>
      </w:r>
    </w:p>
  </w:comment>
  <w:comment w:id="9" w:author="Сацита" w:date="2022-09-07T09:21:00Z" w:initials="С">
    <w:p w14:paraId="6BFAA8F8" w14:textId="77777777" w:rsidR="004B2CB6" w:rsidRPr="00693E12" w:rsidRDefault="004B2CB6" w:rsidP="00693E12">
      <w:pPr>
        <w:shd w:val="clear" w:color="auto" w:fill="FFFFFF" w:themeFill="background1"/>
        <w:rPr>
          <w:lang w:val="ru-RU"/>
        </w:rPr>
      </w:pPr>
      <w:r>
        <w:rPr>
          <w:rStyle w:val="aff8"/>
        </w:rPr>
        <w:annotationRef/>
      </w:r>
      <w:r>
        <w:rPr>
          <w:rFonts w:ascii="Times New Roman" w:eastAsia="Times New Roman" w:hAnsi="Times New Roman"/>
          <w:color w:val="000000"/>
          <w:w w:val="97"/>
          <w:lang w:val="ru-RU"/>
        </w:rPr>
        <w:t>Изучения тем этого раздела не было в учебнике литературного чтения УМК «Школа России»</w:t>
      </w:r>
    </w:p>
    <w:p w14:paraId="0A310FD5" w14:textId="77777777" w:rsidR="004B2CB6" w:rsidRPr="00693E12" w:rsidRDefault="004B2CB6">
      <w:pPr>
        <w:pStyle w:val="aff9"/>
        <w:rPr>
          <w:lang w:val="ru-RU"/>
        </w:rPr>
      </w:pPr>
    </w:p>
  </w:comment>
  <w:comment w:id="10" w:author="Сацита" w:date="2022-09-07T11:55:00Z" w:initials="С">
    <w:p w14:paraId="2C4648AE" w14:textId="73D308B9" w:rsidR="004B2CB6" w:rsidRPr="009C3A35" w:rsidRDefault="004B2CB6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</w:comment>
  <w:comment w:id="11" w:author="Сацита" w:date="2022-09-07T11:56:00Z" w:initials="С">
    <w:p w14:paraId="2DEA7EA1" w14:textId="77777777" w:rsidR="004B2CB6" w:rsidRPr="000B344F" w:rsidRDefault="004B2CB6" w:rsidP="009C3A35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Есть в Стандарте в требованиях к предметным результатам и в тематическом классификаторе.</w:t>
      </w:r>
    </w:p>
    <w:p w14:paraId="1808B7B7" w14:textId="77777777" w:rsidR="004B2CB6" w:rsidRPr="00693E12" w:rsidRDefault="004B2CB6" w:rsidP="009C3A35">
      <w:pPr>
        <w:pStyle w:val="aff9"/>
        <w:rPr>
          <w:lang w:val="ru-RU"/>
        </w:rPr>
      </w:pPr>
    </w:p>
    <w:p w14:paraId="0202A5E9" w14:textId="3AA38322" w:rsidR="004B2CB6" w:rsidRPr="009C3A35" w:rsidRDefault="004B2CB6">
      <w:pPr>
        <w:pStyle w:val="aff9"/>
        <w:rPr>
          <w:lang w:val="ru-RU"/>
        </w:rPr>
      </w:pPr>
    </w:p>
  </w:comment>
  <w:comment w:id="12" w:author="Сацита" w:date="2022-09-07T11:51:00Z" w:initials="С">
    <w:p w14:paraId="795A8A8A" w14:textId="09004900" w:rsidR="004B2CB6" w:rsidRPr="009C3A35" w:rsidRDefault="004B2CB6">
      <w:pPr>
        <w:pStyle w:val="aff9"/>
        <w:rPr>
          <w:lang w:val="ru-RU"/>
        </w:rPr>
      </w:pPr>
      <w:r>
        <w:rPr>
          <w:rStyle w:val="aff8"/>
        </w:rPr>
        <w:annotationRef/>
      </w:r>
      <w:r>
        <w:rPr>
          <w:lang w:val="ru-RU"/>
        </w:rPr>
        <w:t>Диагностика знаний, умений и универсальных учебных действий.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FF590E8" w15:done="0"/>
  <w15:commentEx w15:paraId="6D43CBB6" w15:done="0"/>
  <w15:commentEx w15:paraId="3CA88A06" w15:done="0"/>
  <w15:commentEx w15:paraId="7BD161DC" w15:done="0"/>
  <w15:commentEx w15:paraId="76215A9E" w15:done="0"/>
  <w15:commentEx w15:paraId="58944004" w15:done="0"/>
  <w15:commentEx w15:paraId="6AFD36E6" w15:done="0"/>
  <w15:commentEx w15:paraId="789E4CF1" w15:done="0"/>
  <w15:commentEx w15:paraId="0A310FD5" w15:done="0"/>
  <w15:commentEx w15:paraId="2C4648AE" w15:done="0"/>
  <w15:commentEx w15:paraId="0202A5E9" w15:done="0"/>
  <w15:commentEx w15:paraId="795A8A8A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ацита">
    <w15:presenceInfo w15:providerId="None" w15:userId="Сацит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93682"/>
    <w:rsid w:val="004B2CB6"/>
    <w:rsid w:val="00534CF5"/>
    <w:rsid w:val="00542477"/>
    <w:rsid w:val="0056727C"/>
    <w:rsid w:val="005849B3"/>
    <w:rsid w:val="00634C76"/>
    <w:rsid w:val="00680DFA"/>
    <w:rsid w:val="00693E12"/>
    <w:rsid w:val="007A23E0"/>
    <w:rsid w:val="008D0D38"/>
    <w:rsid w:val="009C3A35"/>
    <w:rsid w:val="00AA1D8D"/>
    <w:rsid w:val="00AA6765"/>
    <w:rsid w:val="00B224A6"/>
    <w:rsid w:val="00B47730"/>
    <w:rsid w:val="00C00267"/>
    <w:rsid w:val="00CB0664"/>
    <w:rsid w:val="00DA379B"/>
    <w:rsid w:val="00DB7330"/>
    <w:rsid w:val="00F22C6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38E3B3"/>
  <w14:defaultImageDpi w14:val="300"/>
  <w15:docId w15:val="{8DFD582E-3179-46F9-A2D6-C1C8A1275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annotation reference"/>
    <w:basedOn w:val="a2"/>
    <w:uiPriority w:val="99"/>
    <w:semiHidden/>
    <w:unhideWhenUsed/>
    <w:rsid w:val="00693E12"/>
    <w:rPr>
      <w:sz w:val="16"/>
      <w:szCs w:val="16"/>
    </w:rPr>
  </w:style>
  <w:style w:type="paragraph" w:styleId="aff9">
    <w:name w:val="annotation text"/>
    <w:basedOn w:val="a1"/>
    <w:link w:val="affa"/>
    <w:uiPriority w:val="99"/>
    <w:unhideWhenUsed/>
    <w:rsid w:val="00693E12"/>
    <w:pPr>
      <w:spacing w:line="240" w:lineRule="auto"/>
    </w:pPr>
    <w:rPr>
      <w:sz w:val="20"/>
      <w:szCs w:val="20"/>
    </w:rPr>
  </w:style>
  <w:style w:type="character" w:customStyle="1" w:styleId="affa">
    <w:name w:val="Текст примечания Знак"/>
    <w:basedOn w:val="a2"/>
    <w:link w:val="aff9"/>
    <w:uiPriority w:val="99"/>
    <w:rsid w:val="00693E12"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693E12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693E12"/>
    <w:rPr>
      <w:b/>
      <w:bCs/>
      <w:sz w:val="20"/>
      <w:szCs w:val="20"/>
    </w:rPr>
  </w:style>
  <w:style w:type="paragraph" w:styleId="affd">
    <w:name w:val="Balloon Text"/>
    <w:basedOn w:val="a1"/>
    <w:link w:val="affe"/>
    <w:uiPriority w:val="99"/>
    <w:semiHidden/>
    <w:unhideWhenUsed/>
    <w:rsid w:val="00693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e">
    <w:name w:val="Текст выноски Знак"/>
    <w:basedOn w:val="a2"/>
    <w:link w:val="affd"/>
    <w:uiPriority w:val="99"/>
    <w:semiHidden/>
    <w:rsid w:val="00693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9F98A3A-AF89-4786-9A2C-0302B3953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7094</Words>
  <Characters>40439</Characters>
  <Application>Microsoft Office Word</Application>
  <DocSecurity>0</DocSecurity>
  <Lines>336</Lines>
  <Paragraphs>94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47439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777</cp:lastModifiedBy>
  <cp:revision>6</cp:revision>
  <dcterms:created xsi:type="dcterms:W3CDTF">2022-09-12T13:47:00Z</dcterms:created>
  <dcterms:modified xsi:type="dcterms:W3CDTF">2023-02-08T17:41:00Z</dcterms:modified>
</cp:coreProperties>
</file>